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P10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P90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Country_1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0.92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5.49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-7.39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1.00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8.45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-3.69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5.00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-1.85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2.87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5.17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-7.28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8.44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730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4.80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-5.71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0.94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7.25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5.16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-7.92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7.88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3.33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-3.02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3.56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1.23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4.67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-4.94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1.15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7.32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4.38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-4.68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6.75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1.63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6.66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-8.66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1.98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10.97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0.64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4.49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-4.84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6.72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2.69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-1.53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2.64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2.00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-1.56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0.18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2.10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4.96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-6.89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6.69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1.11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5.09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-6.08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0.97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8.05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0.96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5.47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-7.63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9.41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3.23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-3.13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3.68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1.95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5.85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-7.07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2.02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10.97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Country_19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1.46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6.13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-8.46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1.56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10.97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4.64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-6.04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6.47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3.44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-3.20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4.26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-5.46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1.17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6.68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1.15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5.55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-7.19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0.98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9.27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3.51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4.71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5.92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-8.66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10.97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1.32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5.88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-7.84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10.65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4.20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-4.39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6.27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3.40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-3.04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3.96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Country_29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0.67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4.15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-4.69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5.85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Country_30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0.60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3.74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-3.79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5.02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Country_31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770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4.38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-5.13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5.80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