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C4D42" w14:textId="77777777" w:rsidR="00F668FF" w:rsidRDefault="00000000">
      <w:pPr>
        <w:spacing w:after="0"/>
        <w:jc w:val="center"/>
      </w:pPr>
      <w:r>
        <w:t>Summary Statistics</w:t>
      </w:r>
    </w:p>
    <w:tbl>
      <w:tblPr>
        <w:tblStyle w:val="TableGrid"/>
        <w:tblW w:w="0" w:type="auto"/>
        <w:jc w:val="center"/>
        <w:tblBorders>
          <w:top w:val="single" w:sz="0" w:space="0" w:color="000000"/>
          <w:left w:val="nil"/>
          <w:bottom w:val="single" w:sz="0" w:space="0" w:color="000000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353"/>
        <w:gridCol w:w="1289"/>
        <w:gridCol w:w="1289"/>
        <w:gridCol w:w="1289"/>
        <w:gridCol w:w="1289"/>
        <w:gridCol w:w="1289"/>
        <w:gridCol w:w="1289"/>
      </w:tblGrid>
      <w:tr w:rsidR="00F668FF" w14:paraId="371778AE" w14:textId="77777777">
        <w:trPr>
          <w:jc w:val="center"/>
        </w:trPr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126CC0A2" w14:textId="2003A6CE" w:rsidR="00F668FF" w:rsidRDefault="001B7DA7">
            <w:r>
              <w:t>Country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7126D0A7" w14:textId="77777777" w:rsidR="00F668FF" w:rsidRDefault="00000000">
            <w:pPr>
              <w:jc w:val="right"/>
            </w:pPr>
            <w:proofErr w:type="spellStart"/>
            <w:r>
              <w:t>Obs</w:t>
            </w:r>
            <w:proofErr w:type="spellEnd"/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791F93A5" w14:textId="77777777" w:rsidR="00F668FF" w:rsidRDefault="00000000">
            <w:pPr>
              <w:jc w:val="right"/>
            </w:pPr>
            <w:r>
              <w:t>Mean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4B70203F" w14:textId="77777777" w:rsidR="00F668FF" w:rsidRDefault="00000000">
            <w:pPr>
              <w:jc w:val="right"/>
            </w:pPr>
            <w:r>
              <w:t>SD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2791DBBE" w14:textId="77777777" w:rsidR="00F668FF" w:rsidRDefault="00000000">
            <w:pPr>
              <w:jc w:val="right"/>
            </w:pPr>
            <w:r>
              <w:t>P10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21A7CD1C" w14:textId="77777777" w:rsidR="00F668FF" w:rsidRDefault="00000000">
            <w:pPr>
              <w:jc w:val="right"/>
            </w:pPr>
            <w:r>
              <w:t>Median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3D7470C8" w14:textId="77777777" w:rsidR="00F668FF" w:rsidRDefault="00000000">
            <w:pPr>
              <w:jc w:val="right"/>
            </w:pPr>
            <w:r>
              <w:t>P90</w:t>
            </w:r>
          </w:p>
        </w:tc>
      </w:tr>
      <w:tr w:rsidR="001B7DA7" w14:paraId="318C66C8" w14:textId="77777777" w:rsidTr="0023180E">
        <w:trPr>
          <w:jc w:val="center"/>
        </w:trPr>
        <w:tc>
          <w:tcPr>
            <w:tcW w:w="1289" w:type="dxa"/>
            <w:tcBorders>
              <w:top w:val="single" w:sz="0" w:space="0" w:color="000000"/>
            </w:tcBorders>
          </w:tcPr>
          <w:p w14:paraId="1A7D84C1" w14:textId="50E84900" w:rsidR="001B7DA7" w:rsidRDefault="001B7DA7" w:rsidP="001B7DA7">
            <w:r w:rsidRPr="00A43C75">
              <w:t>Australia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5C5A95E9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1A35F585" w14:textId="77777777" w:rsidR="001B7DA7" w:rsidRDefault="001B7DA7" w:rsidP="001B7DA7">
            <w:pPr>
              <w:jc w:val="right"/>
            </w:pPr>
            <w:r>
              <w:t>0.92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2318BC0C" w14:textId="77777777" w:rsidR="001B7DA7" w:rsidRDefault="001B7DA7" w:rsidP="001B7DA7">
            <w:pPr>
              <w:jc w:val="right"/>
            </w:pPr>
            <w:r>
              <w:t>5.49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06F2CBD7" w14:textId="77777777" w:rsidR="001B7DA7" w:rsidRDefault="001B7DA7" w:rsidP="001B7DA7">
            <w:pPr>
              <w:jc w:val="right"/>
            </w:pPr>
            <w:r>
              <w:t>-7.39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2B82A26A" w14:textId="77777777" w:rsidR="001B7DA7" w:rsidRDefault="001B7DA7" w:rsidP="001B7DA7">
            <w:pPr>
              <w:jc w:val="right"/>
            </w:pPr>
            <w:r>
              <w:t>1.00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4D9D95E6" w14:textId="77777777" w:rsidR="001B7DA7" w:rsidRDefault="001B7DA7" w:rsidP="001B7DA7">
            <w:pPr>
              <w:jc w:val="right"/>
            </w:pPr>
            <w:r>
              <w:t>8.45</w:t>
            </w:r>
          </w:p>
        </w:tc>
      </w:tr>
      <w:tr w:rsidR="001B7DA7" w14:paraId="6F2F2876" w14:textId="77777777" w:rsidTr="0023180E">
        <w:trPr>
          <w:jc w:val="center"/>
        </w:trPr>
        <w:tc>
          <w:tcPr>
            <w:tcW w:w="1289" w:type="dxa"/>
          </w:tcPr>
          <w:p w14:paraId="724FD268" w14:textId="5390618D" w:rsidR="001B7DA7" w:rsidRDefault="001B7DA7" w:rsidP="001B7DA7">
            <w:r w:rsidRPr="00A43C75">
              <w:t>Austria</w:t>
            </w:r>
          </w:p>
        </w:tc>
        <w:tc>
          <w:tcPr>
            <w:tcW w:w="1289" w:type="dxa"/>
            <w:vAlign w:val="center"/>
          </w:tcPr>
          <w:p w14:paraId="7B47D21E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0D54D04C" w14:textId="77777777" w:rsidR="001B7DA7" w:rsidRDefault="001B7DA7" w:rsidP="001B7DA7">
            <w:pPr>
              <w:jc w:val="right"/>
            </w:pPr>
            <w:r>
              <w:t>0.55</w:t>
            </w:r>
          </w:p>
        </w:tc>
        <w:tc>
          <w:tcPr>
            <w:tcW w:w="1289" w:type="dxa"/>
            <w:vAlign w:val="center"/>
          </w:tcPr>
          <w:p w14:paraId="09C7AFC8" w14:textId="77777777" w:rsidR="001B7DA7" w:rsidRDefault="001B7DA7" w:rsidP="001B7DA7">
            <w:pPr>
              <w:jc w:val="right"/>
            </w:pPr>
            <w:r>
              <w:t>3.72</w:t>
            </w:r>
          </w:p>
        </w:tc>
        <w:tc>
          <w:tcPr>
            <w:tcW w:w="1289" w:type="dxa"/>
            <w:vAlign w:val="center"/>
          </w:tcPr>
          <w:p w14:paraId="4CAF39A9" w14:textId="77777777" w:rsidR="001B7DA7" w:rsidRDefault="001B7DA7" w:rsidP="001B7DA7">
            <w:pPr>
              <w:jc w:val="right"/>
            </w:pPr>
            <w:r>
              <w:t>-3.69</w:t>
            </w:r>
          </w:p>
        </w:tc>
        <w:tc>
          <w:tcPr>
            <w:tcW w:w="1289" w:type="dxa"/>
            <w:vAlign w:val="center"/>
          </w:tcPr>
          <w:p w14:paraId="7943F676" w14:textId="77777777" w:rsidR="001B7DA7" w:rsidRDefault="001B7DA7" w:rsidP="001B7DA7">
            <w:pPr>
              <w:jc w:val="right"/>
            </w:pPr>
            <w:r>
              <w:t>0.43</w:t>
            </w:r>
          </w:p>
        </w:tc>
        <w:tc>
          <w:tcPr>
            <w:tcW w:w="1289" w:type="dxa"/>
            <w:vAlign w:val="center"/>
          </w:tcPr>
          <w:p w14:paraId="3F53068D" w14:textId="77777777" w:rsidR="001B7DA7" w:rsidRDefault="001B7DA7" w:rsidP="001B7DA7">
            <w:pPr>
              <w:jc w:val="right"/>
            </w:pPr>
            <w:r>
              <w:t>5.00</w:t>
            </w:r>
          </w:p>
        </w:tc>
      </w:tr>
      <w:tr w:rsidR="001B7DA7" w14:paraId="5E3283B0" w14:textId="77777777" w:rsidTr="0023180E">
        <w:trPr>
          <w:jc w:val="center"/>
        </w:trPr>
        <w:tc>
          <w:tcPr>
            <w:tcW w:w="1289" w:type="dxa"/>
          </w:tcPr>
          <w:p w14:paraId="7F301D84" w14:textId="159F841B" w:rsidR="001B7DA7" w:rsidRDefault="001B7DA7" w:rsidP="001B7DA7">
            <w:r w:rsidRPr="00A43C75">
              <w:t>Belgium</w:t>
            </w:r>
          </w:p>
        </w:tc>
        <w:tc>
          <w:tcPr>
            <w:tcW w:w="1289" w:type="dxa"/>
            <w:vAlign w:val="center"/>
          </w:tcPr>
          <w:p w14:paraId="73E94B75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5800C71B" w14:textId="77777777" w:rsidR="001B7DA7" w:rsidRDefault="001B7DA7" w:rsidP="001B7DA7">
            <w:pPr>
              <w:jc w:val="right"/>
            </w:pPr>
            <w:r>
              <w:t>0.47</w:t>
            </w:r>
          </w:p>
        </w:tc>
        <w:tc>
          <w:tcPr>
            <w:tcW w:w="1289" w:type="dxa"/>
            <w:vAlign w:val="center"/>
          </w:tcPr>
          <w:p w14:paraId="30E33D89" w14:textId="77777777" w:rsidR="001B7DA7" w:rsidRDefault="001B7DA7" w:rsidP="001B7DA7">
            <w:pPr>
              <w:jc w:val="right"/>
            </w:pPr>
            <w:r>
              <w:t>2.72</w:t>
            </w:r>
          </w:p>
        </w:tc>
        <w:tc>
          <w:tcPr>
            <w:tcW w:w="1289" w:type="dxa"/>
            <w:vAlign w:val="center"/>
          </w:tcPr>
          <w:p w14:paraId="18BC8BBC" w14:textId="77777777" w:rsidR="001B7DA7" w:rsidRDefault="001B7DA7" w:rsidP="001B7DA7">
            <w:pPr>
              <w:jc w:val="right"/>
            </w:pPr>
            <w:r>
              <w:t>-1.85</w:t>
            </w:r>
          </w:p>
        </w:tc>
        <w:tc>
          <w:tcPr>
            <w:tcW w:w="1289" w:type="dxa"/>
            <w:vAlign w:val="center"/>
          </w:tcPr>
          <w:p w14:paraId="14497268" w14:textId="77777777" w:rsidR="001B7DA7" w:rsidRDefault="001B7DA7" w:rsidP="001B7DA7">
            <w:pPr>
              <w:jc w:val="right"/>
            </w:pPr>
            <w:r>
              <w:t>0.52</w:t>
            </w:r>
          </w:p>
        </w:tc>
        <w:tc>
          <w:tcPr>
            <w:tcW w:w="1289" w:type="dxa"/>
            <w:vAlign w:val="center"/>
          </w:tcPr>
          <w:p w14:paraId="60B6C1B7" w14:textId="77777777" w:rsidR="001B7DA7" w:rsidRDefault="001B7DA7" w:rsidP="001B7DA7">
            <w:pPr>
              <w:jc w:val="right"/>
            </w:pPr>
            <w:r>
              <w:t>2.87</w:t>
            </w:r>
          </w:p>
        </w:tc>
      </w:tr>
      <w:tr w:rsidR="001B7DA7" w14:paraId="41CE33A8" w14:textId="77777777" w:rsidTr="0023180E">
        <w:trPr>
          <w:jc w:val="center"/>
        </w:trPr>
        <w:tc>
          <w:tcPr>
            <w:tcW w:w="1289" w:type="dxa"/>
          </w:tcPr>
          <w:p w14:paraId="52F2DA97" w14:textId="2A4D65C2" w:rsidR="001B7DA7" w:rsidRDefault="001B7DA7" w:rsidP="001B7DA7">
            <w:r w:rsidRPr="00A43C75">
              <w:t>Bulgaria</w:t>
            </w:r>
          </w:p>
        </w:tc>
        <w:tc>
          <w:tcPr>
            <w:tcW w:w="1289" w:type="dxa"/>
            <w:vAlign w:val="center"/>
          </w:tcPr>
          <w:p w14:paraId="49B8C306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501E93CC" w14:textId="77777777" w:rsidR="001B7DA7" w:rsidRDefault="001B7DA7" w:rsidP="001B7DA7">
            <w:pPr>
              <w:jc w:val="right"/>
            </w:pPr>
            <w:r>
              <w:t>0.78</w:t>
            </w:r>
          </w:p>
        </w:tc>
        <w:tc>
          <w:tcPr>
            <w:tcW w:w="1289" w:type="dxa"/>
            <w:vAlign w:val="center"/>
          </w:tcPr>
          <w:p w14:paraId="4018D20D" w14:textId="77777777" w:rsidR="001B7DA7" w:rsidRDefault="001B7DA7" w:rsidP="001B7DA7">
            <w:pPr>
              <w:jc w:val="right"/>
            </w:pPr>
            <w:r>
              <w:t>5.17</w:t>
            </w:r>
          </w:p>
        </w:tc>
        <w:tc>
          <w:tcPr>
            <w:tcW w:w="1289" w:type="dxa"/>
            <w:vAlign w:val="center"/>
          </w:tcPr>
          <w:p w14:paraId="133F0781" w14:textId="77777777" w:rsidR="001B7DA7" w:rsidRDefault="001B7DA7" w:rsidP="001B7DA7">
            <w:pPr>
              <w:jc w:val="right"/>
            </w:pPr>
            <w:r>
              <w:t>-7.28</w:t>
            </w:r>
          </w:p>
        </w:tc>
        <w:tc>
          <w:tcPr>
            <w:tcW w:w="1289" w:type="dxa"/>
            <w:vAlign w:val="center"/>
          </w:tcPr>
          <w:p w14:paraId="740F9DFA" w14:textId="77777777" w:rsidR="001B7DA7" w:rsidRDefault="001B7DA7" w:rsidP="001B7DA7">
            <w:pPr>
              <w:jc w:val="right"/>
            </w:pPr>
            <w:r>
              <w:t>0.74</w:t>
            </w:r>
          </w:p>
        </w:tc>
        <w:tc>
          <w:tcPr>
            <w:tcW w:w="1289" w:type="dxa"/>
            <w:vAlign w:val="center"/>
          </w:tcPr>
          <w:p w14:paraId="162C6FEA" w14:textId="77777777" w:rsidR="001B7DA7" w:rsidRDefault="001B7DA7" w:rsidP="001B7DA7">
            <w:pPr>
              <w:jc w:val="right"/>
            </w:pPr>
            <w:r>
              <w:t>8.44</w:t>
            </w:r>
          </w:p>
        </w:tc>
      </w:tr>
      <w:tr w:rsidR="001B7DA7" w14:paraId="2B088D44" w14:textId="77777777" w:rsidTr="0023180E">
        <w:trPr>
          <w:jc w:val="center"/>
        </w:trPr>
        <w:tc>
          <w:tcPr>
            <w:tcW w:w="1289" w:type="dxa"/>
          </w:tcPr>
          <w:p w14:paraId="1EA09118" w14:textId="65219B95" w:rsidR="001B7DA7" w:rsidRDefault="001B7DA7" w:rsidP="001B7DA7">
            <w:r w:rsidRPr="00A43C75">
              <w:t>Canada</w:t>
            </w:r>
          </w:p>
        </w:tc>
        <w:tc>
          <w:tcPr>
            <w:tcW w:w="1289" w:type="dxa"/>
            <w:vAlign w:val="center"/>
          </w:tcPr>
          <w:p w14:paraId="10EB1020" w14:textId="77777777" w:rsidR="001B7DA7" w:rsidRDefault="001B7DA7" w:rsidP="001B7DA7">
            <w:pPr>
              <w:jc w:val="right"/>
            </w:pPr>
            <w:r>
              <w:t>730</w:t>
            </w:r>
          </w:p>
        </w:tc>
        <w:tc>
          <w:tcPr>
            <w:tcW w:w="1289" w:type="dxa"/>
            <w:vAlign w:val="center"/>
          </w:tcPr>
          <w:p w14:paraId="24D65D44" w14:textId="77777777" w:rsidR="001B7DA7" w:rsidRDefault="001B7DA7" w:rsidP="001B7DA7">
            <w:pPr>
              <w:jc w:val="right"/>
            </w:pPr>
            <w:r>
              <w:t>0.77</w:t>
            </w:r>
          </w:p>
        </w:tc>
        <w:tc>
          <w:tcPr>
            <w:tcW w:w="1289" w:type="dxa"/>
            <w:vAlign w:val="center"/>
          </w:tcPr>
          <w:p w14:paraId="4EC4B1AD" w14:textId="77777777" w:rsidR="001B7DA7" w:rsidRDefault="001B7DA7" w:rsidP="001B7DA7">
            <w:pPr>
              <w:jc w:val="right"/>
            </w:pPr>
            <w:r>
              <w:t>4.80</w:t>
            </w:r>
          </w:p>
        </w:tc>
        <w:tc>
          <w:tcPr>
            <w:tcW w:w="1289" w:type="dxa"/>
            <w:vAlign w:val="center"/>
          </w:tcPr>
          <w:p w14:paraId="6AE1079F" w14:textId="77777777" w:rsidR="001B7DA7" w:rsidRDefault="001B7DA7" w:rsidP="001B7DA7">
            <w:pPr>
              <w:jc w:val="right"/>
            </w:pPr>
            <w:r>
              <w:t>-5.71</w:t>
            </w:r>
          </w:p>
        </w:tc>
        <w:tc>
          <w:tcPr>
            <w:tcW w:w="1289" w:type="dxa"/>
            <w:vAlign w:val="center"/>
          </w:tcPr>
          <w:p w14:paraId="55EE4D6E" w14:textId="77777777" w:rsidR="001B7DA7" w:rsidRDefault="001B7DA7" w:rsidP="001B7DA7">
            <w:pPr>
              <w:jc w:val="right"/>
            </w:pPr>
            <w:r>
              <w:t>0.94</w:t>
            </w:r>
          </w:p>
        </w:tc>
        <w:tc>
          <w:tcPr>
            <w:tcW w:w="1289" w:type="dxa"/>
            <w:vAlign w:val="center"/>
          </w:tcPr>
          <w:p w14:paraId="321D59BE" w14:textId="77777777" w:rsidR="001B7DA7" w:rsidRDefault="001B7DA7" w:rsidP="001B7DA7">
            <w:pPr>
              <w:jc w:val="right"/>
            </w:pPr>
            <w:r>
              <w:t>7.25</w:t>
            </w:r>
          </w:p>
        </w:tc>
      </w:tr>
      <w:tr w:rsidR="001B7DA7" w14:paraId="15036A78" w14:textId="77777777" w:rsidTr="0023180E">
        <w:trPr>
          <w:jc w:val="center"/>
        </w:trPr>
        <w:tc>
          <w:tcPr>
            <w:tcW w:w="1289" w:type="dxa"/>
          </w:tcPr>
          <w:p w14:paraId="022028DF" w14:textId="0E41E7B2" w:rsidR="001B7DA7" w:rsidRDefault="001B7DA7" w:rsidP="001B7DA7">
            <w:r w:rsidRPr="00A43C75">
              <w:t>Croatia</w:t>
            </w:r>
          </w:p>
        </w:tc>
        <w:tc>
          <w:tcPr>
            <w:tcW w:w="1289" w:type="dxa"/>
            <w:vAlign w:val="center"/>
          </w:tcPr>
          <w:p w14:paraId="26CCAB36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14D0F2F1" w14:textId="77777777" w:rsidR="001B7DA7" w:rsidRDefault="001B7DA7" w:rsidP="001B7DA7">
            <w:pPr>
              <w:jc w:val="right"/>
            </w:pPr>
            <w:r>
              <w:t>0.51</w:t>
            </w:r>
          </w:p>
        </w:tc>
        <w:tc>
          <w:tcPr>
            <w:tcW w:w="1289" w:type="dxa"/>
            <w:vAlign w:val="center"/>
          </w:tcPr>
          <w:p w14:paraId="2F04B422" w14:textId="77777777" w:rsidR="001B7DA7" w:rsidRDefault="001B7DA7" w:rsidP="001B7DA7">
            <w:pPr>
              <w:jc w:val="right"/>
            </w:pPr>
            <w:r>
              <w:t>5.16</w:t>
            </w:r>
          </w:p>
        </w:tc>
        <w:tc>
          <w:tcPr>
            <w:tcW w:w="1289" w:type="dxa"/>
            <w:vAlign w:val="center"/>
          </w:tcPr>
          <w:p w14:paraId="627F591C" w14:textId="77777777" w:rsidR="001B7DA7" w:rsidRDefault="001B7DA7" w:rsidP="001B7DA7">
            <w:pPr>
              <w:jc w:val="right"/>
            </w:pPr>
            <w:r>
              <w:t>-7.92</w:t>
            </w:r>
          </w:p>
        </w:tc>
        <w:tc>
          <w:tcPr>
            <w:tcW w:w="1289" w:type="dxa"/>
            <w:vAlign w:val="center"/>
          </w:tcPr>
          <w:p w14:paraId="4A8A826E" w14:textId="77777777" w:rsidR="001B7DA7" w:rsidRDefault="001B7DA7" w:rsidP="001B7DA7">
            <w:pPr>
              <w:jc w:val="right"/>
            </w:pPr>
            <w:r>
              <w:t>0.31</w:t>
            </w:r>
          </w:p>
        </w:tc>
        <w:tc>
          <w:tcPr>
            <w:tcW w:w="1289" w:type="dxa"/>
            <w:vAlign w:val="center"/>
          </w:tcPr>
          <w:p w14:paraId="3EBA8815" w14:textId="77777777" w:rsidR="001B7DA7" w:rsidRDefault="001B7DA7" w:rsidP="001B7DA7">
            <w:pPr>
              <w:jc w:val="right"/>
            </w:pPr>
            <w:r>
              <w:t>7.88</w:t>
            </w:r>
          </w:p>
        </w:tc>
      </w:tr>
      <w:tr w:rsidR="001B7DA7" w14:paraId="53BADEAD" w14:textId="77777777" w:rsidTr="0023180E">
        <w:trPr>
          <w:jc w:val="center"/>
        </w:trPr>
        <w:tc>
          <w:tcPr>
            <w:tcW w:w="1289" w:type="dxa"/>
          </w:tcPr>
          <w:p w14:paraId="3F183318" w14:textId="04E91EBC" w:rsidR="001B7DA7" w:rsidRDefault="001B7DA7" w:rsidP="001B7DA7">
            <w:r w:rsidRPr="00A43C75">
              <w:t>Cyprus</w:t>
            </w:r>
          </w:p>
        </w:tc>
        <w:tc>
          <w:tcPr>
            <w:tcW w:w="1289" w:type="dxa"/>
            <w:vAlign w:val="center"/>
          </w:tcPr>
          <w:p w14:paraId="1E6CEDB9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53E8890E" w14:textId="77777777" w:rsidR="001B7DA7" w:rsidRDefault="001B7DA7" w:rsidP="001B7DA7">
            <w:pPr>
              <w:jc w:val="right"/>
            </w:pPr>
            <w:r>
              <w:t>0.26</w:t>
            </w:r>
          </w:p>
        </w:tc>
        <w:tc>
          <w:tcPr>
            <w:tcW w:w="1289" w:type="dxa"/>
            <w:vAlign w:val="center"/>
          </w:tcPr>
          <w:p w14:paraId="1ADEB66E" w14:textId="77777777" w:rsidR="001B7DA7" w:rsidRDefault="001B7DA7" w:rsidP="001B7DA7">
            <w:pPr>
              <w:jc w:val="right"/>
            </w:pPr>
            <w:r>
              <w:t>3.33</w:t>
            </w:r>
          </w:p>
        </w:tc>
        <w:tc>
          <w:tcPr>
            <w:tcW w:w="1289" w:type="dxa"/>
            <w:vAlign w:val="center"/>
          </w:tcPr>
          <w:p w14:paraId="6D09535B" w14:textId="77777777" w:rsidR="001B7DA7" w:rsidRDefault="001B7DA7" w:rsidP="001B7DA7">
            <w:pPr>
              <w:jc w:val="right"/>
            </w:pPr>
            <w:r>
              <w:t>-3.02</w:t>
            </w:r>
          </w:p>
        </w:tc>
        <w:tc>
          <w:tcPr>
            <w:tcW w:w="1289" w:type="dxa"/>
            <w:vAlign w:val="center"/>
          </w:tcPr>
          <w:p w14:paraId="19CFA925" w14:textId="77777777" w:rsidR="001B7DA7" w:rsidRDefault="001B7DA7" w:rsidP="001B7DA7">
            <w:pPr>
              <w:jc w:val="right"/>
            </w:pPr>
            <w:r>
              <w:t>0.11</w:t>
            </w:r>
          </w:p>
        </w:tc>
        <w:tc>
          <w:tcPr>
            <w:tcW w:w="1289" w:type="dxa"/>
            <w:vAlign w:val="center"/>
          </w:tcPr>
          <w:p w14:paraId="4E98B740" w14:textId="77777777" w:rsidR="001B7DA7" w:rsidRDefault="001B7DA7" w:rsidP="001B7DA7">
            <w:pPr>
              <w:jc w:val="right"/>
            </w:pPr>
            <w:r>
              <w:t>3.56</w:t>
            </w:r>
          </w:p>
        </w:tc>
      </w:tr>
      <w:tr w:rsidR="001B7DA7" w14:paraId="21D6F914" w14:textId="77777777" w:rsidTr="0023180E">
        <w:trPr>
          <w:jc w:val="center"/>
        </w:trPr>
        <w:tc>
          <w:tcPr>
            <w:tcW w:w="1289" w:type="dxa"/>
          </w:tcPr>
          <w:p w14:paraId="42FD772D" w14:textId="61889765" w:rsidR="001B7DA7" w:rsidRDefault="001B7DA7" w:rsidP="001B7DA7">
            <w:r w:rsidRPr="00A43C75">
              <w:t>Czech Rep.</w:t>
            </w:r>
          </w:p>
        </w:tc>
        <w:tc>
          <w:tcPr>
            <w:tcW w:w="1289" w:type="dxa"/>
            <w:vAlign w:val="center"/>
          </w:tcPr>
          <w:p w14:paraId="10D1DB82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5DDEBBC1" w14:textId="77777777" w:rsidR="001B7DA7" w:rsidRDefault="001B7DA7" w:rsidP="001B7DA7">
            <w:pPr>
              <w:jc w:val="right"/>
            </w:pPr>
            <w:r>
              <w:t>1.23</w:t>
            </w:r>
          </w:p>
        </w:tc>
        <w:tc>
          <w:tcPr>
            <w:tcW w:w="1289" w:type="dxa"/>
            <w:vAlign w:val="center"/>
          </w:tcPr>
          <w:p w14:paraId="44D5B76D" w14:textId="77777777" w:rsidR="001B7DA7" w:rsidRDefault="001B7DA7" w:rsidP="001B7DA7">
            <w:pPr>
              <w:jc w:val="right"/>
            </w:pPr>
            <w:r>
              <w:t>4.67</w:t>
            </w:r>
          </w:p>
        </w:tc>
        <w:tc>
          <w:tcPr>
            <w:tcW w:w="1289" w:type="dxa"/>
            <w:vAlign w:val="center"/>
          </w:tcPr>
          <w:p w14:paraId="55EAA20B" w14:textId="77777777" w:rsidR="001B7DA7" w:rsidRDefault="001B7DA7" w:rsidP="001B7DA7">
            <w:pPr>
              <w:jc w:val="right"/>
            </w:pPr>
            <w:r>
              <w:t>-4.94</w:t>
            </w:r>
          </w:p>
        </w:tc>
        <w:tc>
          <w:tcPr>
            <w:tcW w:w="1289" w:type="dxa"/>
            <w:vAlign w:val="center"/>
          </w:tcPr>
          <w:p w14:paraId="25576AD9" w14:textId="77777777" w:rsidR="001B7DA7" w:rsidRDefault="001B7DA7" w:rsidP="001B7DA7">
            <w:pPr>
              <w:jc w:val="right"/>
            </w:pPr>
            <w:r>
              <w:t>1.15</w:t>
            </w:r>
          </w:p>
        </w:tc>
        <w:tc>
          <w:tcPr>
            <w:tcW w:w="1289" w:type="dxa"/>
            <w:vAlign w:val="center"/>
          </w:tcPr>
          <w:p w14:paraId="25AABB0F" w14:textId="77777777" w:rsidR="001B7DA7" w:rsidRDefault="001B7DA7" w:rsidP="001B7DA7">
            <w:pPr>
              <w:jc w:val="right"/>
            </w:pPr>
            <w:r>
              <w:t>7.32</w:t>
            </w:r>
          </w:p>
        </w:tc>
      </w:tr>
      <w:tr w:rsidR="001B7DA7" w14:paraId="2B553201" w14:textId="77777777" w:rsidTr="0023180E">
        <w:trPr>
          <w:jc w:val="center"/>
        </w:trPr>
        <w:tc>
          <w:tcPr>
            <w:tcW w:w="1289" w:type="dxa"/>
          </w:tcPr>
          <w:p w14:paraId="4F1E4ACF" w14:textId="32223A6C" w:rsidR="001B7DA7" w:rsidRDefault="001B7DA7" w:rsidP="001B7DA7">
            <w:r w:rsidRPr="00A43C75">
              <w:t>Denmark</w:t>
            </w:r>
          </w:p>
        </w:tc>
        <w:tc>
          <w:tcPr>
            <w:tcW w:w="1289" w:type="dxa"/>
            <w:vAlign w:val="center"/>
          </w:tcPr>
          <w:p w14:paraId="5828B92B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2D549BE3" w14:textId="77777777" w:rsidR="001B7DA7" w:rsidRDefault="001B7DA7" w:rsidP="001B7DA7">
            <w:pPr>
              <w:jc w:val="right"/>
            </w:pPr>
            <w:r>
              <w:t>0.59</w:t>
            </w:r>
          </w:p>
        </w:tc>
        <w:tc>
          <w:tcPr>
            <w:tcW w:w="1289" w:type="dxa"/>
            <w:vAlign w:val="center"/>
          </w:tcPr>
          <w:p w14:paraId="21ED1135" w14:textId="77777777" w:rsidR="001B7DA7" w:rsidRDefault="001B7DA7" w:rsidP="001B7DA7">
            <w:pPr>
              <w:jc w:val="right"/>
            </w:pPr>
            <w:r>
              <w:t>4.38</w:t>
            </w:r>
          </w:p>
        </w:tc>
        <w:tc>
          <w:tcPr>
            <w:tcW w:w="1289" w:type="dxa"/>
            <w:vAlign w:val="center"/>
          </w:tcPr>
          <w:p w14:paraId="1EB9EB82" w14:textId="77777777" w:rsidR="001B7DA7" w:rsidRDefault="001B7DA7" w:rsidP="001B7DA7">
            <w:pPr>
              <w:jc w:val="right"/>
            </w:pPr>
            <w:r>
              <w:t>-4.68</w:t>
            </w:r>
          </w:p>
        </w:tc>
        <w:tc>
          <w:tcPr>
            <w:tcW w:w="1289" w:type="dxa"/>
            <w:vAlign w:val="center"/>
          </w:tcPr>
          <w:p w14:paraId="5D8C981E" w14:textId="77777777" w:rsidR="001B7DA7" w:rsidRDefault="001B7DA7" w:rsidP="001B7DA7">
            <w:pPr>
              <w:jc w:val="right"/>
            </w:pPr>
            <w:r>
              <w:t>0.44</w:t>
            </w:r>
          </w:p>
        </w:tc>
        <w:tc>
          <w:tcPr>
            <w:tcW w:w="1289" w:type="dxa"/>
            <w:vAlign w:val="center"/>
          </w:tcPr>
          <w:p w14:paraId="75B49215" w14:textId="77777777" w:rsidR="001B7DA7" w:rsidRDefault="001B7DA7" w:rsidP="001B7DA7">
            <w:pPr>
              <w:jc w:val="right"/>
            </w:pPr>
            <w:r>
              <w:t>6.75</w:t>
            </w:r>
          </w:p>
        </w:tc>
      </w:tr>
      <w:tr w:rsidR="001B7DA7" w14:paraId="4E591F55" w14:textId="77777777" w:rsidTr="0023180E">
        <w:trPr>
          <w:jc w:val="center"/>
        </w:trPr>
        <w:tc>
          <w:tcPr>
            <w:tcW w:w="1289" w:type="dxa"/>
          </w:tcPr>
          <w:p w14:paraId="7E6C2C4C" w14:textId="29AF5014" w:rsidR="001B7DA7" w:rsidRDefault="001B7DA7" w:rsidP="001B7DA7">
            <w:r w:rsidRPr="00A43C75">
              <w:t>Estonia</w:t>
            </w:r>
          </w:p>
        </w:tc>
        <w:tc>
          <w:tcPr>
            <w:tcW w:w="1289" w:type="dxa"/>
            <w:vAlign w:val="center"/>
          </w:tcPr>
          <w:p w14:paraId="16EC5AF2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0469A8CB" w14:textId="77777777" w:rsidR="001B7DA7" w:rsidRDefault="001B7DA7" w:rsidP="001B7DA7">
            <w:pPr>
              <w:jc w:val="right"/>
            </w:pPr>
            <w:r>
              <w:t>1.63</w:t>
            </w:r>
          </w:p>
        </w:tc>
        <w:tc>
          <w:tcPr>
            <w:tcW w:w="1289" w:type="dxa"/>
            <w:vAlign w:val="center"/>
          </w:tcPr>
          <w:p w14:paraId="647D3408" w14:textId="77777777" w:rsidR="001B7DA7" w:rsidRDefault="001B7DA7" w:rsidP="001B7DA7">
            <w:pPr>
              <w:jc w:val="right"/>
            </w:pPr>
            <w:r>
              <w:t>6.66</w:t>
            </w:r>
          </w:p>
        </w:tc>
        <w:tc>
          <w:tcPr>
            <w:tcW w:w="1289" w:type="dxa"/>
            <w:vAlign w:val="center"/>
          </w:tcPr>
          <w:p w14:paraId="32421144" w14:textId="77777777" w:rsidR="001B7DA7" w:rsidRDefault="001B7DA7" w:rsidP="001B7DA7">
            <w:pPr>
              <w:jc w:val="right"/>
            </w:pPr>
            <w:r>
              <w:t>-8.66</w:t>
            </w:r>
          </w:p>
        </w:tc>
        <w:tc>
          <w:tcPr>
            <w:tcW w:w="1289" w:type="dxa"/>
            <w:vAlign w:val="center"/>
          </w:tcPr>
          <w:p w14:paraId="2B9D28EF" w14:textId="77777777" w:rsidR="001B7DA7" w:rsidRDefault="001B7DA7" w:rsidP="001B7DA7">
            <w:pPr>
              <w:jc w:val="right"/>
            </w:pPr>
            <w:r>
              <w:t>1.98</w:t>
            </w:r>
          </w:p>
        </w:tc>
        <w:tc>
          <w:tcPr>
            <w:tcW w:w="1289" w:type="dxa"/>
            <w:vAlign w:val="center"/>
          </w:tcPr>
          <w:p w14:paraId="47381A63" w14:textId="77777777" w:rsidR="001B7DA7" w:rsidRDefault="001B7DA7" w:rsidP="001B7DA7">
            <w:pPr>
              <w:jc w:val="right"/>
            </w:pPr>
            <w:r>
              <w:t>10.97</w:t>
            </w:r>
          </w:p>
        </w:tc>
      </w:tr>
      <w:tr w:rsidR="001B7DA7" w14:paraId="774337A6" w14:textId="77777777" w:rsidTr="0023180E">
        <w:trPr>
          <w:jc w:val="center"/>
        </w:trPr>
        <w:tc>
          <w:tcPr>
            <w:tcW w:w="1289" w:type="dxa"/>
          </w:tcPr>
          <w:p w14:paraId="4C13D1C6" w14:textId="20E717B1" w:rsidR="001B7DA7" w:rsidRDefault="001B7DA7" w:rsidP="001B7DA7">
            <w:r w:rsidRPr="00A43C75">
              <w:t>Finland</w:t>
            </w:r>
          </w:p>
        </w:tc>
        <w:tc>
          <w:tcPr>
            <w:tcW w:w="1289" w:type="dxa"/>
            <w:vAlign w:val="center"/>
          </w:tcPr>
          <w:p w14:paraId="2F63873A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18477DEF" w14:textId="77777777" w:rsidR="001B7DA7" w:rsidRDefault="001B7DA7" w:rsidP="001B7DA7">
            <w:pPr>
              <w:jc w:val="right"/>
            </w:pPr>
            <w:r>
              <w:t>0.64</w:t>
            </w:r>
          </w:p>
        </w:tc>
        <w:tc>
          <w:tcPr>
            <w:tcW w:w="1289" w:type="dxa"/>
            <w:vAlign w:val="center"/>
          </w:tcPr>
          <w:p w14:paraId="09B706B4" w14:textId="77777777" w:rsidR="001B7DA7" w:rsidRDefault="001B7DA7" w:rsidP="001B7DA7">
            <w:pPr>
              <w:jc w:val="right"/>
            </w:pPr>
            <w:r>
              <w:t>4.49</w:t>
            </w:r>
          </w:p>
        </w:tc>
        <w:tc>
          <w:tcPr>
            <w:tcW w:w="1289" w:type="dxa"/>
            <w:vAlign w:val="center"/>
          </w:tcPr>
          <w:p w14:paraId="4D88E8CD" w14:textId="77777777" w:rsidR="001B7DA7" w:rsidRDefault="001B7DA7" w:rsidP="001B7DA7">
            <w:pPr>
              <w:jc w:val="right"/>
            </w:pPr>
            <w:r>
              <w:t>-4.84</w:t>
            </w:r>
          </w:p>
        </w:tc>
        <w:tc>
          <w:tcPr>
            <w:tcW w:w="1289" w:type="dxa"/>
            <w:vAlign w:val="center"/>
          </w:tcPr>
          <w:p w14:paraId="1857F045" w14:textId="77777777" w:rsidR="001B7DA7" w:rsidRDefault="001B7DA7" w:rsidP="001B7DA7">
            <w:pPr>
              <w:jc w:val="right"/>
            </w:pPr>
            <w:r>
              <w:t>0.44</w:t>
            </w:r>
          </w:p>
        </w:tc>
        <w:tc>
          <w:tcPr>
            <w:tcW w:w="1289" w:type="dxa"/>
            <w:vAlign w:val="center"/>
          </w:tcPr>
          <w:p w14:paraId="00A93AD9" w14:textId="77777777" w:rsidR="001B7DA7" w:rsidRDefault="001B7DA7" w:rsidP="001B7DA7">
            <w:pPr>
              <w:jc w:val="right"/>
            </w:pPr>
            <w:r>
              <w:t>6.72</w:t>
            </w:r>
          </w:p>
        </w:tc>
      </w:tr>
      <w:tr w:rsidR="001B7DA7" w14:paraId="73074C97" w14:textId="77777777" w:rsidTr="0023180E">
        <w:trPr>
          <w:jc w:val="center"/>
        </w:trPr>
        <w:tc>
          <w:tcPr>
            <w:tcW w:w="1289" w:type="dxa"/>
          </w:tcPr>
          <w:p w14:paraId="68BACA92" w14:textId="68C77FDF" w:rsidR="001B7DA7" w:rsidRDefault="001B7DA7" w:rsidP="001B7DA7">
            <w:r w:rsidRPr="00A43C75">
              <w:t>France</w:t>
            </w:r>
          </w:p>
        </w:tc>
        <w:tc>
          <w:tcPr>
            <w:tcW w:w="1289" w:type="dxa"/>
            <w:vAlign w:val="center"/>
          </w:tcPr>
          <w:p w14:paraId="60FA44BD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7C2BF09B" w14:textId="77777777" w:rsidR="001B7DA7" w:rsidRDefault="001B7DA7" w:rsidP="001B7DA7">
            <w:pPr>
              <w:jc w:val="right"/>
            </w:pPr>
            <w:r>
              <w:t>0.41</w:t>
            </w:r>
          </w:p>
        </w:tc>
        <w:tc>
          <w:tcPr>
            <w:tcW w:w="1289" w:type="dxa"/>
            <w:vAlign w:val="center"/>
          </w:tcPr>
          <w:p w14:paraId="3CBA645E" w14:textId="77777777" w:rsidR="001B7DA7" w:rsidRDefault="001B7DA7" w:rsidP="001B7DA7">
            <w:pPr>
              <w:jc w:val="right"/>
            </w:pPr>
            <w:r>
              <w:t>2.69</w:t>
            </w:r>
          </w:p>
        </w:tc>
        <w:tc>
          <w:tcPr>
            <w:tcW w:w="1289" w:type="dxa"/>
            <w:vAlign w:val="center"/>
          </w:tcPr>
          <w:p w14:paraId="55A93FF1" w14:textId="77777777" w:rsidR="001B7DA7" w:rsidRDefault="001B7DA7" w:rsidP="001B7DA7">
            <w:pPr>
              <w:jc w:val="right"/>
            </w:pPr>
            <w:r>
              <w:t>-1.53</w:t>
            </w:r>
          </w:p>
        </w:tc>
        <w:tc>
          <w:tcPr>
            <w:tcW w:w="1289" w:type="dxa"/>
            <w:vAlign w:val="center"/>
          </w:tcPr>
          <w:p w14:paraId="5906D990" w14:textId="77777777" w:rsidR="001B7DA7" w:rsidRDefault="001B7DA7" w:rsidP="001B7DA7">
            <w:pPr>
              <w:jc w:val="right"/>
            </w:pPr>
            <w:r>
              <w:t>0.31</w:t>
            </w:r>
          </w:p>
        </w:tc>
        <w:tc>
          <w:tcPr>
            <w:tcW w:w="1289" w:type="dxa"/>
            <w:vAlign w:val="center"/>
          </w:tcPr>
          <w:p w14:paraId="76D5616B" w14:textId="77777777" w:rsidR="001B7DA7" w:rsidRDefault="001B7DA7" w:rsidP="001B7DA7">
            <w:pPr>
              <w:jc w:val="right"/>
            </w:pPr>
            <w:r>
              <w:t>2.64</w:t>
            </w:r>
          </w:p>
        </w:tc>
      </w:tr>
      <w:tr w:rsidR="001B7DA7" w14:paraId="338553B1" w14:textId="77777777" w:rsidTr="0023180E">
        <w:trPr>
          <w:jc w:val="center"/>
        </w:trPr>
        <w:tc>
          <w:tcPr>
            <w:tcW w:w="1289" w:type="dxa"/>
          </w:tcPr>
          <w:p w14:paraId="7A122D78" w14:textId="2B6DBA59" w:rsidR="001B7DA7" w:rsidRDefault="001B7DA7" w:rsidP="001B7DA7">
            <w:r w:rsidRPr="00A43C75">
              <w:t>Germany</w:t>
            </w:r>
          </w:p>
        </w:tc>
        <w:tc>
          <w:tcPr>
            <w:tcW w:w="1289" w:type="dxa"/>
            <w:vAlign w:val="center"/>
          </w:tcPr>
          <w:p w14:paraId="26675519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65386756" w14:textId="77777777" w:rsidR="001B7DA7" w:rsidRDefault="001B7DA7" w:rsidP="001B7DA7">
            <w:pPr>
              <w:jc w:val="right"/>
            </w:pPr>
            <w:r>
              <w:t>0.24</w:t>
            </w:r>
          </w:p>
        </w:tc>
        <w:tc>
          <w:tcPr>
            <w:tcW w:w="1289" w:type="dxa"/>
            <w:vAlign w:val="center"/>
          </w:tcPr>
          <w:p w14:paraId="3FE1447B" w14:textId="77777777" w:rsidR="001B7DA7" w:rsidRDefault="001B7DA7" w:rsidP="001B7DA7">
            <w:pPr>
              <w:jc w:val="right"/>
            </w:pPr>
            <w:r>
              <w:t>2.00</w:t>
            </w:r>
          </w:p>
        </w:tc>
        <w:tc>
          <w:tcPr>
            <w:tcW w:w="1289" w:type="dxa"/>
            <w:vAlign w:val="center"/>
          </w:tcPr>
          <w:p w14:paraId="400CEE49" w14:textId="77777777" w:rsidR="001B7DA7" w:rsidRDefault="001B7DA7" w:rsidP="001B7DA7">
            <w:pPr>
              <w:jc w:val="right"/>
            </w:pPr>
            <w:r>
              <w:t>-1.56</w:t>
            </w:r>
          </w:p>
        </w:tc>
        <w:tc>
          <w:tcPr>
            <w:tcW w:w="1289" w:type="dxa"/>
            <w:vAlign w:val="center"/>
          </w:tcPr>
          <w:p w14:paraId="4B1E4AEC" w14:textId="77777777" w:rsidR="001B7DA7" w:rsidRDefault="001B7DA7" w:rsidP="001B7DA7">
            <w:pPr>
              <w:jc w:val="right"/>
            </w:pPr>
            <w:r>
              <w:t>0.18</w:t>
            </w:r>
          </w:p>
        </w:tc>
        <w:tc>
          <w:tcPr>
            <w:tcW w:w="1289" w:type="dxa"/>
            <w:vAlign w:val="center"/>
          </w:tcPr>
          <w:p w14:paraId="642D28DB" w14:textId="77777777" w:rsidR="001B7DA7" w:rsidRDefault="001B7DA7" w:rsidP="001B7DA7">
            <w:pPr>
              <w:jc w:val="right"/>
            </w:pPr>
            <w:r>
              <w:t>2.10</w:t>
            </w:r>
          </w:p>
        </w:tc>
      </w:tr>
      <w:tr w:rsidR="001B7DA7" w14:paraId="750B0A6F" w14:textId="77777777" w:rsidTr="0023180E">
        <w:trPr>
          <w:jc w:val="center"/>
        </w:trPr>
        <w:tc>
          <w:tcPr>
            <w:tcW w:w="1289" w:type="dxa"/>
          </w:tcPr>
          <w:p w14:paraId="1CE889FD" w14:textId="3372DA3C" w:rsidR="001B7DA7" w:rsidRDefault="001B7DA7" w:rsidP="001B7DA7">
            <w:r w:rsidRPr="00A43C75">
              <w:t>Greece</w:t>
            </w:r>
          </w:p>
        </w:tc>
        <w:tc>
          <w:tcPr>
            <w:tcW w:w="1289" w:type="dxa"/>
            <w:vAlign w:val="center"/>
          </w:tcPr>
          <w:p w14:paraId="20027CD6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1A7BF3FD" w14:textId="77777777" w:rsidR="001B7DA7" w:rsidRDefault="001B7DA7" w:rsidP="001B7DA7">
            <w:pPr>
              <w:jc w:val="right"/>
            </w:pPr>
            <w:r>
              <w:t>0.27</w:t>
            </w:r>
          </w:p>
        </w:tc>
        <w:tc>
          <w:tcPr>
            <w:tcW w:w="1289" w:type="dxa"/>
            <w:vAlign w:val="center"/>
          </w:tcPr>
          <w:p w14:paraId="204BE703" w14:textId="77777777" w:rsidR="001B7DA7" w:rsidRDefault="001B7DA7" w:rsidP="001B7DA7">
            <w:pPr>
              <w:jc w:val="right"/>
            </w:pPr>
            <w:r>
              <w:t>4.96</w:t>
            </w:r>
          </w:p>
        </w:tc>
        <w:tc>
          <w:tcPr>
            <w:tcW w:w="1289" w:type="dxa"/>
            <w:vAlign w:val="center"/>
          </w:tcPr>
          <w:p w14:paraId="1AEA171D" w14:textId="77777777" w:rsidR="001B7DA7" w:rsidRDefault="001B7DA7" w:rsidP="001B7DA7">
            <w:pPr>
              <w:jc w:val="right"/>
            </w:pPr>
            <w:r>
              <w:t>-6.89</w:t>
            </w:r>
          </w:p>
        </w:tc>
        <w:tc>
          <w:tcPr>
            <w:tcW w:w="1289" w:type="dxa"/>
            <w:vAlign w:val="center"/>
          </w:tcPr>
          <w:p w14:paraId="21856FC8" w14:textId="77777777" w:rsidR="001B7DA7" w:rsidRDefault="001B7DA7" w:rsidP="001B7DA7">
            <w:pPr>
              <w:jc w:val="right"/>
            </w:pPr>
            <w:r>
              <w:t>0.32</w:t>
            </w:r>
          </w:p>
        </w:tc>
        <w:tc>
          <w:tcPr>
            <w:tcW w:w="1289" w:type="dxa"/>
            <w:vAlign w:val="center"/>
          </w:tcPr>
          <w:p w14:paraId="171E00A2" w14:textId="77777777" w:rsidR="001B7DA7" w:rsidRDefault="001B7DA7" w:rsidP="001B7DA7">
            <w:pPr>
              <w:jc w:val="right"/>
            </w:pPr>
            <w:r>
              <w:t>6.69</w:t>
            </w:r>
          </w:p>
        </w:tc>
      </w:tr>
      <w:tr w:rsidR="001B7DA7" w14:paraId="4E03A5B9" w14:textId="77777777" w:rsidTr="0023180E">
        <w:trPr>
          <w:jc w:val="center"/>
        </w:trPr>
        <w:tc>
          <w:tcPr>
            <w:tcW w:w="1289" w:type="dxa"/>
          </w:tcPr>
          <w:p w14:paraId="439C3E62" w14:textId="023530E5" w:rsidR="001B7DA7" w:rsidRDefault="001B7DA7" w:rsidP="001B7DA7">
            <w:r w:rsidRPr="00A43C75">
              <w:t>Hungary</w:t>
            </w:r>
          </w:p>
        </w:tc>
        <w:tc>
          <w:tcPr>
            <w:tcW w:w="1289" w:type="dxa"/>
            <w:vAlign w:val="center"/>
          </w:tcPr>
          <w:p w14:paraId="5C120B65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3B4BFAB5" w14:textId="77777777" w:rsidR="001B7DA7" w:rsidRDefault="001B7DA7" w:rsidP="001B7DA7">
            <w:pPr>
              <w:jc w:val="right"/>
            </w:pPr>
            <w:r>
              <w:t>1.11</w:t>
            </w:r>
          </w:p>
        </w:tc>
        <w:tc>
          <w:tcPr>
            <w:tcW w:w="1289" w:type="dxa"/>
            <w:vAlign w:val="center"/>
          </w:tcPr>
          <w:p w14:paraId="6CDDC380" w14:textId="77777777" w:rsidR="001B7DA7" w:rsidRDefault="001B7DA7" w:rsidP="001B7DA7">
            <w:pPr>
              <w:jc w:val="right"/>
            </w:pPr>
            <w:r>
              <w:t>5.09</w:t>
            </w:r>
          </w:p>
        </w:tc>
        <w:tc>
          <w:tcPr>
            <w:tcW w:w="1289" w:type="dxa"/>
            <w:vAlign w:val="center"/>
          </w:tcPr>
          <w:p w14:paraId="12A1E5DC" w14:textId="77777777" w:rsidR="001B7DA7" w:rsidRDefault="001B7DA7" w:rsidP="001B7DA7">
            <w:pPr>
              <w:jc w:val="right"/>
            </w:pPr>
            <w:r>
              <w:t>-6.08</w:t>
            </w:r>
          </w:p>
        </w:tc>
        <w:tc>
          <w:tcPr>
            <w:tcW w:w="1289" w:type="dxa"/>
            <w:vAlign w:val="center"/>
          </w:tcPr>
          <w:p w14:paraId="67FBF32C" w14:textId="77777777" w:rsidR="001B7DA7" w:rsidRDefault="001B7DA7" w:rsidP="001B7DA7">
            <w:pPr>
              <w:jc w:val="right"/>
            </w:pPr>
            <w:r>
              <w:t>0.97</w:t>
            </w:r>
          </w:p>
        </w:tc>
        <w:tc>
          <w:tcPr>
            <w:tcW w:w="1289" w:type="dxa"/>
            <w:vAlign w:val="center"/>
          </w:tcPr>
          <w:p w14:paraId="47ACDF69" w14:textId="77777777" w:rsidR="001B7DA7" w:rsidRDefault="001B7DA7" w:rsidP="001B7DA7">
            <w:pPr>
              <w:jc w:val="right"/>
            </w:pPr>
            <w:r>
              <w:t>8.05</w:t>
            </w:r>
          </w:p>
        </w:tc>
      </w:tr>
      <w:tr w:rsidR="001B7DA7" w14:paraId="31157772" w14:textId="77777777" w:rsidTr="0023180E">
        <w:trPr>
          <w:jc w:val="center"/>
        </w:trPr>
        <w:tc>
          <w:tcPr>
            <w:tcW w:w="1289" w:type="dxa"/>
          </w:tcPr>
          <w:p w14:paraId="7CF9773B" w14:textId="4827BD39" w:rsidR="001B7DA7" w:rsidRDefault="001B7DA7" w:rsidP="001B7DA7">
            <w:r w:rsidRPr="00A43C75">
              <w:t>Ireland</w:t>
            </w:r>
          </w:p>
        </w:tc>
        <w:tc>
          <w:tcPr>
            <w:tcW w:w="1289" w:type="dxa"/>
            <w:vAlign w:val="center"/>
          </w:tcPr>
          <w:p w14:paraId="09600826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44255B11" w14:textId="77777777" w:rsidR="001B7DA7" w:rsidRDefault="001B7DA7" w:rsidP="001B7DA7">
            <w:pPr>
              <w:jc w:val="right"/>
            </w:pPr>
            <w:r>
              <w:t>0.96</w:t>
            </w:r>
          </w:p>
        </w:tc>
        <w:tc>
          <w:tcPr>
            <w:tcW w:w="1289" w:type="dxa"/>
            <w:vAlign w:val="center"/>
          </w:tcPr>
          <w:p w14:paraId="68237D08" w14:textId="77777777" w:rsidR="001B7DA7" w:rsidRDefault="001B7DA7" w:rsidP="001B7DA7">
            <w:pPr>
              <w:jc w:val="right"/>
            </w:pPr>
            <w:r>
              <w:t>5.47</w:t>
            </w:r>
          </w:p>
        </w:tc>
        <w:tc>
          <w:tcPr>
            <w:tcW w:w="1289" w:type="dxa"/>
            <w:vAlign w:val="center"/>
          </w:tcPr>
          <w:p w14:paraId="34807E4A" w14:textId="77777777" w:rsidR="001B7DA7" w:rsidRDefault="001B7DA7" w:rsidP="001B7DA7">
            <w:pPr>
              <w:jc w:val="right"/>
            </w:pPr>
            <w:r>
              <w:t>-7.63</w:t>
            </w:r>
          </w:p>
        </w:tc>
        <w:tc>
          <w:tcPr>
            <w:tcW w:w="1289" w:type="dxa"/>
            <w:vAlign w:val="center"/>
          </w:tcPr>
          <w:p w14:paraId="4079A351" w14:textId="77777777" w:rsidR="001B7DA7" w:rsidRDefault="001B7DA7" w:rsidP="001B7DA7">
            <w:pPr>
              <w:jc w:val="right"/>
            </w:pPr>
            <w:r>
              <w:t>0.76</w:t>
            </w:r>
          </w:p>
        </w:tc>
        <w:tc>
          <w:tcPr>
            <w:tcW w:w="1289" w:type="dxa"/>
            <w:vAlign w:val="center"/>
          </w:tcPr>
          <w:p w14:paraId="157B2A61" w14:textId="77777777" w:rsidR="001B7DA7" w:rsidRDefault="001B7DA7" w:rsidP="001B7DA7">
            <w:pPr>
              <w:jc w:val="right"/>
            </w:pPr>
            <w:r>
              <w:t>9.41</w:t>
            </w:r>
          </w:p>
        </w:tc>
      </w:tr>
      <w:tr w:rsidR="001B7DA7" w14:paraId="6AE5CB33" w14:textId="77777777" w:rsidTr="0023180E">
        <w:trPr>
          <w:jc w:val="center"/>
        </w:trPr>
        <w:tc>
          <w:tcPr>
            <w:tcW w:w="1289" w:type="dxa"/>
          </w:tcPr>
          <w:p w14:paraId="1F9430B3" w14:textId="208119C4" w:rsidR="001B7DA7" w:rsidRDefault="001B7DA7" w:rsidP="001B7DA7">
            <w:r w:rsidRPr="00A43C75">
              <w:t>Italy</w:t>
            </w:r>
          </w:p>
        </w:tc>
        <w:tc>
          <w:tcPr>
            <w:tcW w:w="1289" w:type="dxa"/>
            <w:vAlign w:val="center"/>
          </w:tcPr>
          <w:p w14:paraId="131D062B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5B824981" w14:textId="77777777" w:rsidR="001B7DA7" w:rsidRDefault="001B7DA7" w:rsidP="001B7DA7">
            <w:pPr>
              <w:jc w:val="right"/>
            </w:pPr>
            <w:r>
              <w:t>0.26</w:t>
            </w:r>
          </w:p>
        </w:tc>
        <w:tc>
          <w:tcPr>
            <w:tcW w:w="1289" w:type="dxa"/>
            <w:vAlign w:val="center"/>
          </w:tcPr>
          <w:p w14:paraId="304AC84F" w14:textId="77777777" w:rsidR="001B7DA7" w:rsidRDefault="001B7DA7" w:rsidP="001B7DA7">
            <w:pPr>
              <w:jc w:val="right"/>
            </w:pPr>
            <w:r>
              <w:t>3.23</w:t>
            </w:r>
          </w:p>
        </w:tc>
        <w:tc>
          <w:tcPr>
            <w:tcW w:w="1289" w:type="dxa"/>
            <w:vAlign w:val="center"/>
          </w:tcPr>
          <w:p w14:paraId="3FF34E80" w14:textId="77777777" w:rsidR="001B7DA7" w:rsidRDefault="001B7DA7" w:rsidP="001B7DA7">
            <w:pPr>
              <w:jc w:val="right"/>
            </w:pPr>
            <w:r>
              <w:t>-3.13</w:t>
            </w:r>
          </w:p>
        </w:tc>
        <w:tc>
          <w:tcPr>
            <w:tcW w:w="1289" w:type="dxa"/>
            <w:vAlign w:val="center"/>
          </w:tcPr>
          <w:p w14:paraId="74174922" w14:textId="77777777" w:rsidR="001B7DA7" w:rsidRDefault="001B7DA7" w:rsidP="001B7DA7">
            <w:pPr>
              <w:jc w:val="right"/>
            </w:pPr>
            <w:r>
              <w:t>0.21</w:t>
            </w:r>
          </w:p>
        </w:tc>
        <w:tc>
          <w:tcPr>
            <w:tcW w:w="1289" w:type="dxa"/>
            <w:vAlign w:val="center"/>
          </w:tcPr>
          <w:p w14:paraId="3C5D85E1" w14:textId="77777777" w:rsidR="001B7DA7" w:rsidRDefault="001B7DA7" w:rsidP="001B7DA7">
            <w:pPr>
              <w:jc w:val="right"/>
            </w:pPr>
            <w:r>
              <w:t>3.68</w:t>
            </w:r>
          </w:p>
        </w:tc>
      </w:tr>
      <w:tr w:rsidR="001B7DA7" w14:paraId="163092E4" w14:textId="77777777" w:rsidTr="0023180E">
        <w:trPr>
          <w:jc w:val="center"/>
        </w:trPr>
        <w:tc>
          <w:tcPr>
            <w:tcW w:w="1289" w:type="dxa"/>
          </w:tcPr>
          <w:p w14:paraId="0CB141CA" w14:textId="352661CA" w:rsidR="001B7DA7" w:rsidRDefault="001B7DA7" w:rsidP="001B7DA7">
            <w:r w:rsidRPr="00A43C75">
              <w:t>Latvia</w:t>
            </w:r>
          </w:p>
        </w:tc>
        <w:tc>
          <w:tcPr>
            <w:tcW w:w="1289" w:type="dxa"/>
            <w:vAlign w:val="center"/>
          </w:tcPr>
          <w:p w14:paraId="0735A958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30AE48F8" w14:textId="77777777" w:rsidR="001B7DA7" w:rsidRDefault="001B7DA7" w:rsidP="001B7DA7">
            <w:pPr>
              <w:jc w:val="right"/>
            </w:pPr>
            <w:r>
              <w:t>1.95</w:t>
            </w:r>
          </w:p>
        </w:tc>
        <w:tc>
          <w:tcPr>
            <w:tcW w:w="1289" w:type="dxa"/>
            <w:vAlign w:val="center"/>
          </w:tcPr>
          <w:p w14:paraId="29322E2F" w14:textId="77777777" w:rsidR="001B7DA7" w:rsidRDefault="001B7DA7" w:rsidP="001B7DA7">
            <w:pPr>
              <w:jc w:val="right"/>
            </w:pPr>
            <w:r>
              <w:t>5.85</w:t>
            </w:r>
          </w:p>
        </w:tc>
        <w:tc>
          <w:tcPr>
            <w:tcW w:w="1289" w:type="dxa"/>
            <w:vAlign w:val="center"/>
          </w:tcPr>
          <w:p w14:paraId="05227D9F" w14:textId="77777777" w:rsidR="001B7DA7" w:rsidRDefault="001B7DA7" w:rsidP="001B7DA7">
            <w:pPr>
              <w:jc w:val="right"/>
            </w:pPr>
            <w:r>
              <w:t>-7.07</w:t>
            </w:r>
          </w:p>
        </w:tc>
        <w:tc>
          <w:tcPr>
            <w:tcW w:w="1289" w:type="dxa"/>
            <w:vAlign w:val="center"/>
          </w:tcPr>
          <w:p w14:paraId="1739E740" w14:textId="77777777" w:rsidR="001B7DA7" w:rsidRDefault="001B7DA7" w:rsidP="001B7DA7">
            <w:pPr>
              <w:jc w:val="right"/>
            </w:pPr>
            <w:r>
              <w:t>2.02</w:t>
            </w:r>
          </w:p>
        </w:tc>
        <w:tc>
          <w:tcPr>
            <w:tcW w:w="1289" w:type="dxa"/>
            <w:vAlign w:val="center"/>
          </w:tcPr>
          <w:p w14:paraId="2369355A" w14:textId="77777777" w:rsidR="001B7DA7" w:rsidRDefault="001B7DA7" w:rsidP="001B7DA7">
            <w:pPr>
              <w:jc w:val="right"/>
            </w:pPr>
            <w:r>
              <w:t>10.97</w:t>
            </w:r>
          </w:p>
        </w:tc>
      </w:tr>
      <w:tr w:rsidR="001B7DA7" w14:paraId="4197021F" w14:textId="77777777" w:rsidTr="0023180E">
        <w:trPr>
          <w:jc w:val="center"/>
        </w:trPr>
        <w:tc>
          <w:tcPr>
            <w:tcW w:w="1289" w:type="dxa"/>
          </w:tcPr>
          <w:p w14:paraId="607FFC75" w14:textId="4BF4181A" w:rsidR="001B7DA7" w:rsidRDefault="001B7DA7" w:rsidP="001B7DA7">
            <w:r w:rsidRPr="00A43C75">
              <w:t>Lithuania</w:t>
            </w:r>
          </w:p>
        </w:tc>
        <w:tc>
          <w:tcPr>
            <w:tcW w:w="1289" w:type="dxa"/>
            <w:vAlign w:val="center"/>
          </w:tcPr>
          <w:p w14:paraId="29050739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40F2CCB4" w14:textId="77777777" w:rsidR="001B7DA7" w:rsidRDefault="001B7DA7" w:rsidP="001B7DA7">
            <w:pPr>
              <w:jc w:val="right"/>
            </w:pPr>
            <w:r>
              <w:t>1.46</w:t>
            </w:r>
          </w:p>
        </w:tc>
        <w:tc>
          <w:tcPr>
            <w:tcW w:w="1289" w:type="dxa"/>
            <w:vAlign w:val="center"/>
          </w:tcPr>
          <w:p w14:paraId="3DA3FBAB" w14:textId="77777777" w:rsidR="001B7DA7" w:rsidRDefault="001B7DA7" w:rsidP="001B7DA7">
            <w:pPr>
              <w:jc w:val="right"/>
            </w:pPr>
            <w:r>
              <w:t>6.13</w:t>
            </w:r>
          </w:p>
        </w:tc>
        <w:tc>
          <w:tcPr>
            <w:tcW w:w="1289" w:type="dxa"/>
            <w:vAlign w:val="center"/>
          </w:tcPr>
          <w:p w14:paraId="56FAA6A3" w14:textId="77777777" w:rsidR="001B7DA7" w:rsidRDefault="001B7DA7" w:rsidP="001B7DA7">
            <w:pPr>
              <w:jc w:val="right"/>
            </w:pPr>
            <w:r>
              <w:t>-8.46</w:t>
            </w:r>
          </w:p>
        </w:tc>
        <w:tc>
          <w:tcPr>
            <w:tcW w:w="1289" w:type="dxa"/>
            <w:vAlign w:val="center"/>
          </w:tcPr>
          <w:p w14:paraId="68D79B0C" w14:textId="77777777" w:rsidR="001B7DA7" w:rsidRDefault="001B7DA7" w:rsidP="001B7DA7">
            <w:pPr>
              <w:jc w:val="right"/>
            </w:pPr>
            <w:r>
              <w:t>1.56</w:t>
            </w:r>
          </w:p>
        </w:tc>
        <w:tc>
          <w:tcPr>
            <w:tcW w:w="1289" w:type="dxa"/>
            <w:vAlign w:val="center"/>
          </w:tcPr>
          <w:p w14:paraId="3264016A" w14:textId="77777777" w:rsidR="001B7DA7" w:rsidRDefault="001B7DA7" w:rsidP="001B7DA7">
            <w:pPr>
              <w:jc w:val="right"/>
            </w:pPr>
            <w:r>
              <w:t>10.97</w:t>
            </w:r>
          </w:p>
        </w:tc>
      </w:tr>
      <w:tr w:rsidR="001B7DA7" w14:paraId="3B23AF00" w14:textId="77777777" w:rsidTr="0023180E">
        <w:trPr>
          <w:jc w:val="center"/>
        </w:trPr>
        <w:tc>
          <w:tcPr>
            <w:tcW w:w="1289" w:type="dxa"/>
          </w:tcPr>
          <w:p w14:paraId="59392518" w14:textId="2AC0F5E5" w:rsidR="001B7DA7" w:rsidRDefault="001B7DA7" w:rsidP="001B7DA7">
            <w:r w:rsidRPr="00A43C75">
              <w:t>Luxembourg</w:t>
            </w:r>
          </w:p>
        </w:tc>
        <w:tc>
          <w:tcPr>
            <w:tcW w:w="1289" w:type="dxa"/>
            <w:vAlign w:val="center"/>
          </w:tcPr>
          <w:p w14:paraId="0050EEA7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3BE0237B" w14:textId="77777777" w:rsidR="001B7DA7" w:rsidRDefault="001B7DA7" w:rsidP="001B7DA7">
            <w:pPr>
              <w:jc w:val="right"/>
            </w:pPr>
            <w:r>
              <w:t>0.43</w:t>
            </w:r>
          </w:p>
        </w:tc>
        <w:tc>
          <w:tcPr>
            <w:tcW w:w="1289" w:type="dxa"/>
            <w:vAlign w:val="center"/>
          </w:tcPr>
          <w:p w14:paraId="20BE02F9" w14:textId="77777777" w:rsidR="001B7DA7" w:rsidRDefault="001B7DA7" w:rsidP="001B7DA7">
            <w:pPr>
              <w:jc w:val="right"/>
            </w:pPr>
            <w:r>
              <w:t>4.64</w:t>
            </w:r>
          </w:p>
        </w:tc>
        <w:tc>
          <w:tcPr>
            <w:tcW w:w="1289" w:type="dxa"/>
            <w:vAlign w:val="center"/>
          </w:tcPr>
          <w:p w14:paraId="3484D1CA" w14:textId="77777777" w:rsidR="001B7DA7" w:rsidRDefault="001B7DA7" w:rsidP="001B7DA7">
            <w:pPr>
              <w:jc w:val="right"/>
            </w:pPr>
            <w:r>
              <w:t>-6.04</w:t>
            </w:r>
          </w:p>
        </w:tc>
        <w:tc>
          <w:tcPr>
            <w:tcW w:w="1289" w:type="dxa"/>
            <w:vAlign w:val="center"/>
          </w:tcPr>
          <w:p w14:paraId="66710939" w14:textId="77777777" w:rsidR="001B7DA7" w:rsidRDefault="001B7DA7" w:rsidP="001B7DA7">
            <w:pPr>
              <w:jc w:val="right"/>
            </w:pPr>
            <w:r>
              <w:t>0.40</w:t>
            </w:r>
          </w:p>
        </w:tc>
        <w:tc>
          <w:tcPr>
            <w:tcW w:w="1289" w:type="dxa"/>
            <w:vAlign w:val="center"/>
          </w:tcPr>
          <w:p w14:paraId="197BBD8E" w14:textId="77777777" w:rsidR="001B7DA7" w:rsidRDefault="001B7DA7" w:rsidP="001B7DA7">
            <w:pPr>
              <w:jc w:val="right"/>
            </w:pPr>
            <w:r>
              <w:t>6.47</w:t>
            </w:r>
          </w:p>
        </w:tc>
      </w:tr>
      <w:tr w:rsidR="001B7DA7" w14:paraId="106D80F9" w14:textId="77777777" w:rsidTr="0023180E">
        <w:trPr>
          <w:jc w:val="center"/>
        </w:trPr>
        <w:tc>
          <w:tcPr>
            <w:tcW w:w="1289" w:type="dxa"/>
          </w:tcPr>
          <w:p w14:paraId="62FD789A" w14:textId="4A1FA12B" w:rsidR="001B7DA7" w:rsidRDefault="001B7DA7" w:rsidP="001B7DA7">
            <w:r w:rsidRPr="00A43C75">
              <w:t>Netherlands</w:t>
            </w:r>
          </w:p>
        </w:tc>
        <w:tc>
          <w:tcPr>
            <w:tcW w:w="1289" w:type="dxa"/>
            <w:vAlign w:val="center"/>
          </w:tcPr>
          <w:p w14:paraId="31089179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30C1AD85" w14:textId="77777777" w:rsidR="001B7DA7" w:rsidRDefault="001B7DA7" w:rsidP="001B7DA7">
            <w:pPr>
              <w:jc w:val="right"/>
            </w:pPr>
            <w:r>
              <w:t>0.56</w:t>
            </w:r>
          </w:p>
        </w:tc>
        <w:tc>
          <w:tcPr>
            <w:tcW w:w="1289" w:type="dxa"/>
            <w:vAlign w:val="center"/>
          </w:tcPr>
          <w:p w14:paraId="112A83A3" w14:textId="77777777" w:rsidR="001B7DA7" w:rsidRDefault="001B7DA7" w:rsidP="001B7DA7">
            <w:pPr>
              <w:jc w:val="right"/>
            </w:pPr>
            <w:r>
              <w:t>3.44</w:t>
            </w:r>
          </w:p>
        </w:tc>
        <w:tc>
          <w:tcPr>
            <w:tcW w:w="1289" w:type="dxa"/>
            <w:vAlign w:val="center"/>
          </w:tcPr>
          <w:p w14:paraId="2708C029" w14:textId="77777777" w:rsidR="001B7DA7" w:rsidRDefault="001B7DA7" w:rsidP="001B7DA7">
            <w:pPr>
              <w:jc w:val="right"/>
            </w:pPr>
            <w:r>
              <w:t>-3.20</w:t>
            </w:r>
          </w:p>
        </w:tc>
        <w:tc>
          <w:tcPr>
            <w:tcW w:w="1289" w:type="dxa"/>
            <w:vAlign w:val="center"/>
          </w:tcPr>
          <w:p w14:paraId="15C0A45D" w14:textId="77777777" w:rsidR="001B7DA7" w:rsidRDefault="001B7DA7" w:rsidP="001B7DA7">
            <w:pPr>
              <w:jc w:val="right"/>
            </w:pPr>
            <w:r>
              <w:t>0.59</w:t>
            </w:r>
          </w:p>
        </w:tc>
        <w:tc>
          <w:tcPr>
            <w:tcW w:w="1289" w:type="dxa"/>
            <w:vAlign w:val="center"/>
          </w:tcPr>
          <w:p w14:paraId="1A6E317E" w14:textId="77777777" w:rsidR="001B7DA7" w:rsidRDefault="001B7DA7" w:rsidP="001B7DA7">
            <w:pPr>
              <w:jc w:val="right"/>
            </w:pPr>
            <w:r>
              <w:t>4.26</w:t>
            </w:r>
          </w:p>
        </w:tc>
      </w:tr>
      <w:tr w:rsidR="001B7DA7" w14:paraId="7AC397C8" w14:textId="77777777" w:rsidTr="0023180E">
        <w:trPr>
          <w:jc w:val="center"/>
        </w:trPr>
        <w:tc>
          <w:tcPr>
            <w:tcW w:w="1289" w:type="dxa"/>
          </w:tcPr>
          <w:p w14:paraId="53F98DE6" w14:textId="7A4B64A8" w:rsidR="001B7DA7" w:rsidRDefault="001B7DA7" w:rsidP="001B7DA7">
            <w:r w:rsidRPr="00A43C75">
              <w:t>Norway</w:t>
            </w:r>
          </w:p>
        </w:tc>
        <w:tc>
          <w:tcPr>
            <w:tcW w:w="1289" w:type="dxa"/>
            <w:vAlign w:val="center"/>
          </w:tcPr>
          <w:p w14:paraId="27C5884C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600A99FC" w14:textId="77777777" w:rsidR="001B7DA7" w:rsidRDefault="001B7DA7" w:rsidP="001B7DA7">
            <w:pPr>
              <w:jc w:val="right"/>
            </w:pPr>
            <w:r>
              <w:t>0.87</w:t>
            </w:r>
          </w:p>
        </w:tc>
        <w:tc>
          <w:tcPr>
            <w:tcW w:w="1289" w:type="dxa"/>
            <w:vAlign w:val="center"/>
          </w:tcPr>
          <w:p w14:paraId="11C2323D" w14:textId="77777777" w:rsidR="001B7DA7" w:rsidRDefault="001B7DA7" w:rsidP="001B7DA7">
            <w:pPr>
              <w:jc w:val="right"/>
            </w:pPr>
            <w:r>
              <w:t>4.70</w:t>
            </w:r>
          </w:p>
        </w:tc>
        <w:tc>
          <w:tcPr>
            <w:tcW w:w="1289" w:type="dxa"/>
            <w:vAlign w:val="center"/>
          </w:tcPr>
          <w:p w14:paraId="620E11E5" w14:textId="77777777" w:rsidR="001B7DA7" w:rsidRDefault="001B7DA7" w:rsidP="001B7DA7">
            <w:pPr>
              <w:jc w:val="right"/>
            </w:pPr>
            <w:r>
              <w:t>-5.46</w:t>
            </w:r>
          </w:p>
        </w:tc>
        <w:tc>
          <w:tcPr>
            <w:tcW w:w="1289" w:type="dxa"/>
            <w:vAlign w:val="center"/>
          </w:tcPr>
          <w:p w14:paraId="50D15FD3" w14:textId="77777777" w:rsidR="001B7DA7" w:rsidRDefault="001B7DA7" w:rsidP="001B7DA7">
            <w:pPr>
              <w:jc w:val="right"/>
            </w:pPr>
            <w:r>
              <w:t>1.17</w:t>
            </w:r>
          </w:p>
        </w:tc>
        <w:tc>
          <w:tcPr>
            <w:tcW w:w="1289" w:type="dxa"/>
            <w:vAlign w:val="center"/>
          </w:tcPr>
          <w:p w14:paraId="0B55EF22" w14:textId="77777777" w:rsidR="001B7DA7" w:rsidRDefault="001B7DA7" w:rsidP="001B7DA7">
            <w:pPr>
              <w:jc w:val="right"/>
            </w:pPr>
            <w:r>
              <w:t>6.68</w:t>
            </w:r>
          </w:p>
        </w:tc>
      </w:tr>
      <w:tr w:rsidR="001B7DA7" w14:paraId="22AC26C2" w14:textId="77777777" w:rsidTr="0023180E">
        <w:trPr>
          <w:jc w:val="center"/>
        </w:trPr>
        <w:tc>
          <w:tcPr>
            <w:tcW w:w="1289" w:type="dxa"/>
          </w:tcPr>
          <w:p w14:paraId="3CA2C8D8" w14:textId="6B4EBC0F" w:rsidR="001B7DA7" w:rsidRDefault="001B7DA7" w:rsidP="001B7DA7">
            <w:r w:rsidRPr="00A43C75">
              <w:t>Poland</w:t>
            </w:r>
          </w:p>
        </w:tc>
        <w:tc>
          <w:tcPr>
            <w:tcW w:w="1289" w:type="dxa"/>
            <w:vAlign w:val="center"/>
          </w:tcPr>
          <w:p w14:paraId="4BFFE39B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32CB82AF" w14:textId="77777777" w:rsidR="001B7DA7" w:rsidRDefault="001B7DA7" w:rsidP="001B7DA7">
            <w:pPr>
              <w:jc w:val="right"/>
            </w:pPr>
            <w:r>
              <w:t>1.15</w:t>
            </w:r>
          </w:p>
        </w:tc>
        <w:tc>
          <w:tcPr>
            <w:tcW w:w="1289" w:type="dxa"/>
            <w:vAlign w:val="center"/>
          </w:tcPr>
          <w:p w14:paraId="44613117" w14:textId="77777777" w:rsidR="001B7DA7" w:rsidRDefault="001B7DA7" w:rsidP="001B7DA7">
            <w:pPr>
              <w:jc w:val="right"/>
            </w:pPr>
            <w:r>
              <w:t>5.55</w:t>
            </w:r>
          </w:p>
        </w:tc>
        <w:tc>
          <w:tcPr>
            <w:tcW w:w="1289" w:type="dxa"/>
            <w:vAlign w:val="center"/>
          </w:tcPr>
          <w:p w14:paraId="5FA51E10" w14:textId="77777777" w:rsidR="001B7DA7" w:rsidRDefault="001B7DA7" w:rsidP="001B7DA7">
            <w:pPr>
              <w:jc w:val="right"/>
            </w:pPr>
            <w:r>
              <w:t>-7.19</w:t>
            </w:r>
          </w:p>
        </w:tc>
        <w:tc>
          <w:tcPr>
            <w:tcW w:w="1289" w:type="dxa"/>
            <w:vAlign w:val="center"/>
          </w:tcPr>
          <w:p w14:paraId="5C7F3C6E" w14:textId="77777777" w:rsidR="001B7DA7" w:rsidRDefault="001B7DA7" w:rsidP="001B7DA7">
            <w:pPr>
              <w:jc w:val="right"/>
            </w:pPr>
            <w:r>
              <w:t>0.98</w:t>
            </w:r>
          </w:p>
        </w:tc>
        <w:tc>
          <w:tcPr>
            <w:tcW w:w="1289" w:type="dxa"/>
            <w:vAlign w:val="center"/>
          </w:tcPr>
          <w:p w14:paraId="183E2207" w14:textId="77777777" w:rsidR="001B7DA7" w:rsidRDefault="001B7DA7" w:rsidP="001B7DA7">
            <w:pPr>
              <w:jc w:val="right"/>
            </w:pPr>
            <w:r>
              <w:t>9.27</w:t>
            </w:r>
          </w:p>
        </w:tc>
      </w:tr>
      <w:tr w:rsidR="001B7DA7" w14:paraId="46A8F333" w14:textId="77777777" w:rsidTr="0023180E">
        <w:trPr>
          <w:jc w:val="center"/>
        </w:trPr>
        <w:tc>
          <w:tcPr>
            <w:tcW w:w="1289" w:type="dxa"/>
          </w:tcPr>
          <w:p w14:paraId="4157AD81" w14:textId="5900737B" w:rsidR="001B7DA7" w:rsidRDefault="001B7DA7" w:rsidP="001B7DA7">
            <w:r w:rsidRPr="00A43C75">
              <w:t>Portugal</w:t>
            </w:r>
          </w:p>
        </w:tc>
        <w:tc>
          <w:tcPr>
            <w:tcW w:w="1289" w:type="dxa"/>
            <w:vAlign w:val="center"/>
          </w:tcPr>
          <w:p w14:paraId="5BA7FD36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56A9E82B" w14:textId="77777777" w:rsidR="001B7DA7" w:rsidRDefault="001B7DA7" w:rsidP="001B7DA7">
            <w:pPr>
              <w:jc w:val="right"/>
            </w:pPr>
            <w:r>
              <w:t>0.52</w:t>
            </w:r>
          </w:p>
        </w:tc>
        <w:tc>
          <w:tcPr>
            <w:tcW w:w="1289" w:type="dxa"/>
            <w:vAlign w:val="center"/>
          </w:tcPr>
          <w:p w14:paraId="4F3C9482" w14:textId="77777777" w:rsidR="001B7DA7" w:rsidRDefault="001B7DA7" w:rsidP="001B7DA7">
            <w:pPr>
              <w:jc w:val="right"/>
            </w:pPr>
            <w:r>
              <w:t>3.51</w:t>
            </w:r>
          </w:p>
        </w:tc>
        <w:tc>
          <w:tcPr>
            <w:tcW w:w="1289" w:type="dxa"/>
            <w:vAlign w:val="center"/>
          </w:tcPr>
          <w:p w14:paraId="621A25BA" w14:textId="77777777" w:rsidR="001B7DA7" w:rsidRDefault="001B7DA7" w:rsidP="001B7DA7">
            <w:pPr>
              <w:jc w:val="right"/>
            </w:pPr>
            <w:r>
              <w:t>-3.70</w:t>
            </w:r>
          </w:p>
        </w:tc>
        <w:tc>
          <w:tcPr>
            <w:tcW w:w="1289" w:type="dxa"/>
            <w:vAlign w:val="center"/>
          </w:tcPr>
          <w:p w14:paraId="20263CFE" w14:textId="77777777" w:rsidR="001B7DA7" w:rsidRDefault="001B7DA7" w:rsidP="001B7DA7">
            <w:pPr>
              <w:jc w:val="right"/>
            </w:pPr>
            <w:r>
              <w:t>0.46</w:t>
            </w:r>
          </w:p>
        </w:tc>
        <w:tc>
          <w:tcPr>
            <w:tcW w:w="1289" w:type="dxa"/>
            <w:vAlign w:val="center"/>
          </w:tcPr>
          <w:p w14:paraId="75FEAFBE" w14:textId="77777777" w:rsidR="001B7DA7" w:rsidRDefault="001B7DA7" w:rsidP="001B7DA7">
            <w:pPr>
              <w:jc w:val="right"/>
            </w:pPr>
            <w:r>
              <w:t>4.71</w:t>
            </w:r>
          </w:p>
        </w:tc>
      </w:tr>
      <w:tr w:rsidR="001B7DA7" w14:paraId="278BE6A9" w14:textId="77777777" w:rsidTr="0023180E">
        <w:trPr>
          <w:jc w:val="center"/>
        </w:trPr>
        <w:tc>
          <w:tcPr>
            <w:tcW w:w="1289" w:type="dxa"/>
          </w:tcPr>
          <w:p w14:paraId="5A86CA03" w14:textId="1D8EF7EE" w:rsidR="001B7DA7" w:rsidRDefault="001B7DA7" w:rsidP="001B7DA7">
            <w:r w:rsidRPr="00A43C75">
              <w:t>Romania</w:t>
            </w:r>
          </w:p>
        </w:tc>
        <w:tc>
          <w:tcPr>
            <w:tcW w:w="1289" w:type="dxa"/>
            <w:vAlign w:val="center"/>
          </w:tcPr>
          <w:p w14:paraId="0000B0CE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358B8EE7" w14:textId="77777777" w:rsidR="001B7DA7" w:rsidRDefault="001B7DA7" w:rsidP="001B7DA7">
            <w:pPr>
              <w:jc w:val="right"/>
            </w:pPr>
            <w:r>
              <w:t>0.79</w:t>
            </w:r>
          </w:p>
        </w:tc>
        <w:tc>
          <w:tcPr>
            <w:tcW w:w="1289" w:type="dxa"/>
            <w:vAlign w:val="center"/>
          </w:tcPr>
          <w:p w14:paraId="45F5F302" w14:textId="77777777" w:rsidR="001B7DA7" w:rsidRDefault="001B7DA7" w:rsidP="001B7DA7">
            <w:pPr>
              <w:jc w:val="right"/>
            </w:pPr>
            <w:r>
              <w:t>5.92</w:t>
            </w:r>
          </w:p>
        </w:tc>
        <w:tc>
          <w:tcPr>
            <w:tcW w:w="1289" w:type="dxa"/>
            <w:vAlign w:val="center"/>
          </w:tcPr>
          <w:p w14:paraId="0778791C" w14:textId="77777777" w:rsidR="001B7DA7" w:rsidRDefault="001B7DA7" w:rsidP="001B7DA7">
            <w:pPr>
              <w:jc w:val="right"/>
            </w:pPr>
            <w:r>
              <w:t>-8.66</w:t>
            </w:r>
          </w:p>
        </w:tc>
        <w:tc>
          <w:tcPr>
            <w:tcW w:w="1289" w:type="dxa"/>
            <w:vAlign w:val="center"/>
          </w:tcPr>
          <w:p w14:paraId="33CAD16F" w14:textId="77777777" w:rsidR="001B7DA7" w:rsidRDefault="001B7DA7" w:rsidP="001B7DA7">
            <w:pPr>
              <w:jc w:val="right"/>
            </w:pPr>
            <w:r>
              <w:t>0.89</w:t>
            </w:r>
          </w:p>
        </w:tc>
        <w:tc>
          <w:tcPr>
            <w:tcW w:w="1289" w:type="dxa"/>
            <w:vAlign w:val="center"/>
          </w:tcPr>
          <w:p w14:paraId="06D153E3" w14:textId="77777777" w:rsidR="001B7DA7" w:rsidRDefault="001B7DA7" w:rsidP="001B7DA7">
            <w:pPr>
              <w:jc w:val="right"/>
            </w:pPr>
            <w:r>
              <w:t>10.97</w:t>
            </w:r>
          </w:p>
        </w:tc>
      </w:tr>
      <w:tr w:rsidR="001B7DA7" w14:paraId="4F46C72B" w14:textId="77777777" w:rsidTr="0023180E">
        <w:trPr>
          <w:jc w:val="center"/>
        </w:trPr>
        <w:tc>
          <w:tcPr>
            <w:tcW w:w="1289" w:type="dxa"/>
          </w:tcPr>
          <w:p w14:paraId="3D1CA7E7" w14:textId="38CEB6F3" w:rsidR="001B7DA7" w:rsidRDefault="001B7DA7" w:rsidP="001B7DA7">
            <w:r w:rsidRPr="00A43C75">
              <w:t>Slovakia</w:t>
            </w:r>
          </w:p>
        </w:tc>
        <w:tc>
          <w:tcPr>
            <w:tcW w:w="1289" w:type="dxa"/>
            <w:vAlign w:val="center"/>
          </w:tcPr>
          <w:p w14:paraId="0F621FD7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426C2331" w14:textId="77777777" w:rsidR="001B7DA7" w:rsidRDefault="001B7DA7" w:rsidP="001B7DA7">
            <w:pPr>
              <w:jc w:val="right"/>
            </w:pPr>
            <w:r>
              <w:t>1.32</w:t>
            </w:r>
          </w:p>
        </w:tc>
        <w:tc>
          <w:tcPr>
            <w:tcW w:w="1289" w:type="dxa"/>
            <w:vAlign w:val="center"/>
          </w:tcPr>
          <w:p w14:paraId="498EEF75" w14:textId="77777777" w:rsidR="001B7DA7" w:rsidRDefault="001B7DA7" w:rsidP="001B7DA7">
            <w:pPr>
              <w:jc w:val="right"/>
            </w:pPr>
            <w:r>
              <w:t>5.88</w:t>
            </w:r>
          </w:p>
        </w:tc>
        <w:tc>
          <w:tcPr>
            <w:tcW w:w="1289" w:type="dxa"/>
            <w:vAlign w:val="center"/>
          </w:tcPr>
          <w:p w14:paraId="0B85417C" w14:textId="77777777" w:rsidR="001B7DA7" w:rsidRDefault="001B7DA7" w:rsidP="001B7DA7">
            <w:pPr>
              <w:jc w:val="right"/>
            </w:pPr>
            <w:r>
              <w:t>-7.84</w:t>
            </w:r>
          </w:p>
        </w:tc>
        <w:tc>
          <w:tcPr>
            <w:tcW w:w="1289" w:type="dxa"/>
            <w:vAlign w:val="center"/>
          </w:tcPr>
          <w:p w14:paraId="122DEDB1" w14:textId="77777777" w:rsidR="001B7DA7" w:rsidRDefault="001B7DA7" w:rsidP="001B7DA7">
            <w:pPr>
              <w:jc w:val="right"/>
            </w:pPr>
            <w:r>
              <w:t>1.26</w:t>
            </w:r>
          </w:p>
        </w:tc>
        <w:tc>
          <w:tcPr>
            <w:tcW w:w="1289" w:type="dxa"/>
            <w:vAlign w:val="center"/>
          </w:tcPr>
          <w:p w14:paraId="07046942" w14:textId="77777777" w:rsidR="001B7DA7" w:rsidRDefault="001B7DA7" w:rsidP="001B7DA7">
            <w:pPr>
              <w:jc w:val="right"/>
            </w:pPr>
            <w:r>
              <w:t>10.65</w:t>
            </w:r>
          </w:p>
        </w:tc>
      </w:tr>
      <w:tr w:rsidR="001B7DA7" w14:paraId="24C1868B" w14:textId="77777777" w:rsidTr="0023180E">
        <w:trPr>
          <w:jc w:val="center"/>
        </w:trPr>
        <w:tc>
          <w:tcPr>
            <w:tcW w:w="1289" w:type="dxa"/>
          </w:tcPr>
          <w:p w14:paraId="69538D51" w14:textId="4CC11A36" w:rsidR="001B7DA7" w:rsidRDefault="001B7DA7" w:rsidP="001B7DA7">
            <w:r w:rsidRPr="00A43C75">
              <w:t>Slovenia</w:t>
            </w:r>
          </w:p>
        </w:tc>
        <w:tc>
          <w:tcPr>
            <w:tcW w:w="1289" w:type="dxa"/>
            <w:vAlign w:val="center"/>
          </w:tcPr>
          <w:p w14:paraId="45614E51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410656DD" w14:textId="77777777" w:rsidR="001B7DA7" w:rsidRDefault="001B7DA7" w:rsidP="001B7DA7">
            <w:pPr>
              <w:jc w:val="right"/>
            </w:pPr>
            <w:r>
              <w:t>0.88</w:t>
            </w:r>
          </w:p>
        </w:tc>
        <w:tc>
          <w:tcPr>
            <w:tcW w:w="1289" w:type="dxa"/>
            <w:vAlign w:val="center"/>
          </w:tcPr>
          <w:p w14:paraId="2B3F232B" w14:textId="77777777" w:rsidR="001B7DA7" w:rsidRDefault="001B7DA7" w:rsidP="001B7DA7">
            <w:pPr>
              <w:jc w:val="right"/>
            </w:pPr>
            <w:r>
              <w:t>4.20</w:t>
            </w:r>
          </w:p>
        </w:tc>
        <w:tc>
          <w:tcPr>
            <w:tcW w:w="1289" w:type="dxa"/>
            <w:vAlign w:val="center"/>
          </w:tcPr>
          <w:p w14:paraId="3034FC04" w14:textId="77777777" w:rsidR="001B7DA7" w:rsidRDefault="001B7DA7" w:rsidP="001B7DA7">
            <w:pPr>
              <w:jc w:val="right"/>
            </w:pPr>
            <w:r>
              <w:t>-4.39</w:t>
            </w:r>
          </w:p>
        </w:tc>
        <w:tc>
          <w:tcPr>
            <w:tcW w:w="1289" w:type="dxa"/>
            <w:vAlign w:val="center"/>
          </w:tcPr>
          <w:p w14:paraId="7BB505A8" w14:textId="77777777" w:rsidR="001B7DA7" w:rsidRDefault="001B7DA7" w:rsidP="001B7DA7">
            <w:pPr>
              <w:jc w:val="right"/>
            </w:pPr>
            <w:r>
              <w:t>0.87</w:t>
            </w:r>
          </w:p>
        </w:tc>
        <w:tc>
          <w:tcPr>
            <w:tcW w:w="1289" w:type="dxa"/>
            <w:vAlign w:val="center"/>
          </w:tcPr>
          <w:p w14:paraId="6AA706EC" w14:textId="77777777" w:rsidR="001B7DA7" w:rsidRDefault="001B7DA7" w:rsidP="001B7DA7">
            <w:pPr>
              <w:jc w:val="right"/>
            </w:pPr>
            <w:r>
              <w:t>6.27</w:t>
            </w:r>
          </w:p>
        </w:tc>
      </w:tr>
      <w:tr w:rsidR="001B7DA7" w14:paraId="3971F51F" w14:textId="77777777" w:rsidTr="0023180E">
        <w:trPr>
          <w:jc w:val="center"/>
        </w:trPr>
        <w:tc>
          <w:tcPr>
            <w:tcW w:w="1289" w:type="dxa"/>
          </w:tcPr>
          <w:p w14:paraId="2F53512C" w14:textId="4532E97D" w:rsidR="001B7DA7" w:rsidRDefault="001B7DA7" w:rsidP="001B7DA7">
            <w:r w:rsidRPr="00A43C75">
              <w:t>Spain</w:t>
            </w:r>
          </w:p>
        </w:tc>
        <w:tc>
          <w:tcPr>
            <w:tcW w:w="1289" w:type="dxa"/>
            <w:vAlign w:val="center"/>
          </w:tcPr>
          <w:p w14:paraId="2A5DD42F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6CA1E8B0" w14:textId="77777777" w:rsidR="001B7DA7" w:rsidRDefault="001B7DA7" w:rsidP="001B7DA7">
            <w:pPr>
              <w:jc w:val="right"/>
            </w:pPr>
            <w:r>
              <w:t>0.39</w:t>
            </w:r>
          </w:p>
        </w:tc>
        <w:tc>
          <w:tcPr>
            <w:tcW w:w="1289" w:type="dxa"/>
            <w:vAlign w:val="center"/>
          </w:tcPr>
          <w:p w14:paraId="1A688B12" w14:textId="77777777" w:rsidR="001B7DA7" w:rsidRDefault="001B7DA7" w:rsidP="001B7DA7">
            <w:pPr>
              <w:jc w:val="right"/>
            </w:pPr>
            <w:r>
              <w:t>3.40</w:t>
            </w:r>
          </w:p>
        </w:tc>
        <w:tc>
          <w:tcPr>
            <w:tcW w:w="1289" w:type="dxa"/>
            <w:vAlign w:val="center"/>
          </w:tcPr>
          <w:p w14:paraId="37ABF101" w14:textId="77777777" w:rsidR="001B7DA7" w:rsidRDefault="001B7DA7" w:rsidP="001B7DA7">
            <w:pPr>
              <w:jc w:val="right"/>
            </w:pPr>
            <w:r>
              <w:t>-3.04</w:t>
            </w:r>
          </w:p>
        </w:tc>
        <w:tc>
          <w:tcPr>
            <w:tcW w:w="1289" w:type="dxa"/>
            <w:vAlign w:val="center"/>
          </w:tcPr>
          <w:p w14:paraId="5A49876E" w14:textId="77777777" w:rsidR="001B7DA7" w:rsidRDefault="001B7DA7" w:rsidP="001B7DA7">
            <w:pPr>
              <w:jc w:val="right"/>
            </w:pPr>
            <w:r>
              <w:t>0.26</w:t>
            </w:r>
          </w:p>
        </w:tc>
        <w:tc>
          <w:tcPr>
            <w:tcW w:w="1289" w:type="dxa"/>
            <w:vAlign w:val="center"/>
          </w:tcPr>
          <w:p w14:paraId="51DD7F85" w14:textId="77777777" w:rsidR="001B7DA7" w:rsidRDefault="001B7DA7" w:rsidP="001B7DA7">
            <w:pPr>
              <w:jc w:val="right"/>
            </w:pPr>
            <w:r>
              <w:t>3.96</w:t>
            </w:r>
          </w:p>
        </w:tc>
      </w:tr>
      <w:tr w:rsidR="001B7DA7" w14:paraId="6E44CBB0" w14:textId="77777777" w:rsidTr="0023180E">
        <w:trPr>
          <w:jc w:val="center"/>
        </w:trPr>
        <w:tc>
          <w:tcPr>
            <w:tcW w:w="1289" w:type="dxa"/>
          </w:tcPr>
          <w:p w14:paraId="63D57E00" w14:textId="68B9AEC3" w:rsidR="001B7DA7" w:rsidRDefault="001B7DA7" w:rsidP="001B7DA7">
            <w:r w:rsidRPr="00A43C75">
              <w:t>Sweden</w:t>
            </w:r>
          </w:p>
        </w:tc>
        <w:tc>
          <w:tcPr>
            <w:tcW w:w="1289" w:type="dxa"/>
            <w:vAlign w:val="center"/>
          </w:tcPr>
          <w:p w14:paraId="104FBABE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5DBBBE59" w14:textId="77777777" w:rsidR="001B7DA7" w:rsidRDefault="001B7DA7" w:rsidP="001B7DA7">
            <w:pPr>
              <w:jc w:val="right"/>
            </w:pPr>
            <w:r>
              <w:t>0.67</w:t>
            </w:r>
          </w:p>
        </w:tc>
        <w:tc>
          <w:tcPr>
            <w:tcW w:w="1289" w:type="dxa"/>
            <w:vAlign w:val="center"/>
          </w:tcPr>
          <w:p w14:paraId="0682466F" w14:textId="77777777" w:rsidR="001B7DA7" w:rsidRDefault="001B7DA7" w:rsidP="001B7DA7">
            <w:pPr>
              <w:jc w:val="right"/>
            </w:pPr>
            <w:r>
              <w:t>4.15</w:t>
            </w:r>
          </w:p>
        </w:tc>
        <w:tc>
          <w:tcPr>
            <w:tcW w:w="1289" w:type="dxa"/>
            <w:vAlign w:val="center"/>
          </w:tcPr>
          <w:p w14:paraId="4ED4CB98" w14:textId="77777777" w:rsidR="001B7DA7" w:rsidRDefault="001B7DA7" w:rsidP="001B7DA7">
            <w:pPr>
              <w:jc w:val="right"/>
            </w:pPr>
            <w:r>
              <w:t>-4.69</w:t>
            </w:r>
          </w:p>
        </w:tc>
        <w:tc>
          <w:tcPr>
            <w:tcW w:w="1289" w:type="dxa"/>
            <w:vAlign w:val="center"/>
          </w:tcPr>
          <w:p w14:paraId="549353B2" w14:textId="77777777" w:rsidR="001B7DA7" w:rsidRDefault="001B7DA7" w:rsidP="001B7DA7">
            <w:pPr>
              <w:jc w:val="right"/>
            </w:pPr>
            <w:r>
              <w:t>0.73</w:t>
            </w:r>
          </w:p>
        </w:tc>
        <w:tc>
          <w:tcPr>
            <w:tcW w:w="1289" w:type="dxa"/>
            <w:vAlign w:val="center"/>
          </w:tcPr>
          <w:p w14:paraId="32FEA676" w14:textId="77777777" w:rsidR="001B7DA7" w:rsidRDefault="001B7DA7" w:rsidP="001B7DA7">
            <w:pPr>
              <w:jc w:val="right"/>
            </w:pPr>
            <w:r>
              <w:t>5.85</w:t>
            </w:r>
          </w:p>
        </w:tc>
      </w:tr>
      <w:tr w:rsidR="001B7DA7" w14:paraId="6A285021" w14:textId="77777777" w:rsidTr="0023180E">
        <w:trPr>
          <w:jc w:val="center"/>
        </w:trPr>
        <w:tc>
          <w:tcPr>
            <w:tcW w:w="1289" w:type="dxa"/>
          </w:tcPr>
          <w:p w14:paraId="6047226F" w14:textId="5E79D1E9" w:rsidR="001B7DA7" w:rsidRDefault="001B7DA7" w:rsidP="001B7DA7">
            <w:r w:rsidRPr="00A43C75">
              <w:t>Switzerland</w:t>
            </w:r>
          </w:p>
        </w:tc>
        <w:tc>
          <w:tcPr>
            <w:tcW w:w="1289" w:type="dxa"/>
            <w:vAlign w:val="center"/>
          </w:tcPr>
          <w:p w14:paraId="2400F423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53A2A733" w14:textId="77777777" w:rsidR="001B7DA7" w:rsidRDefault="001B7DA7" w:rsidP="001B7DA7">
            <w:pPr>
              <w:jc w:val="right"/>
            </w:pPr>
            <w:r>
              <w:t>0.60</w:t>
            </w:r>
          </w:p>
        </w:tc>
        <w:tc>
          <w:tcPr>
            <w:tcW w:w="1289" w:type="dxa"/>
            <w:vAlign w:val="center"/>
          </w:tcPr>
          <w:p w14:paraId="21F52A1E" w14:textId="77777777" w:rsidR="001B7DA7" w:rsidRDefault="001B7DA7" w:rsidP="001B7DA7">
            <w:pPr>
              <w:jc w:val="right"/>
            </w:pPr>
            <w:r>
              <w:t>3.74</w:t>
            </w:r>
          </w:p>
        </w:tc>
        <w:tc>
          <w:tcPr>
            <w:tcW w:w="1289" w:type="dxa"/>
            <w:vAlign w:val="center"/>
          </w:tcPr>
          <w:p w14:paraId="555D8B87" w14:textId="77777777" w:rsidR="001B7DA7" w:rsidRDefault="001B7DA7" w:rsidP="001B7DA7">
            <w:pPr>
              <w:jc w:val="right"/>
            </w:pPr>
            <w:r>
              <w:t>-3.79</w:t>
            </w:r>
          </w:p>
        </w:tc>
        <w:tc>
          <w:tcPr>
            <w:tcW w:w="1289" w:type="dxa"/>
            <w:vAlign w:val="center"/>
          </w:tcPr>
          <w:p w14:paraId="00BE9097" w14:textId="77777777" w:rsidR="001B7DA7" w:rsidRDefault="001B7DA7" w:rsidP="001B7DA7">
            <w:pPr>
              <w:jc w:val="right"/>
            </w:pPr>
            <w:r>
              <w:t>0.51</w:t>
            </w:r>
          </w:p>
        </w:tc>
        <w:tc>
          <w:tcPr>
            <w:tcW w:w="1289" w:type="dxa"/>
            <w:vAlign w:val="center"/>
          </w:tcPr>
          <w:p w14:paraId="29BD9C77" w14:textId="77777777" w:rsidR="001B7DA7" w:rsidRDefault="001B7DA7" w:rsidP="001B7DA7">
            <w:pPr>
              <w:jc w:val="right"/>
            </w:pPr>
            <w:r>
              <w:t>5.02</w:t>
            </w:r>
          </w:p>
        </w:tc>
      </w:tr>
      <w:tr w:rsidR="001B7DA7" w14:paraId="34E5FBE2" w14:textId="77777777" w:rsidTr="0023180E">
        <w:trPr>
          <w:jc w:val="center"/>
        </w:trPr>
        <w:tc>
          <w:tcPr>
            <w:tcW w:w="1289" w:type="dxa"/>
          </w:tcPr>
          <w:p w14:paraId="2796F199" w14:textId="1E897376" w:rsidR="001B7DA7" w:rsidRDefault="001B7DA7" w:rsidP="001B7DA7">
            <w:r w:rsidRPr="00A43C75">
              <w:t>UK</w:t>
            </w:r>
          </w:p>
        </w:tc>
        <w:tc>
          <w:tcPr>
            <w:tcW w:w="1289" w:type="dxa"/>
            <w:vAlign w:val="center"/>
          </w:tcPr>
          <w:p w14:paraId="64BF3014" w14:textId="77777777" w:rsidR="001B7DA7" w:rsidRDefault="001B7DA7" w:rsidP="001B7DA7">
            <w:pPr>
              <w:jc w:val="right"/>
            </w:pPr>
            <w:r>
              <w:t>770</w:t>
            </w:r>
          </w:p>
        </w:tc>
        <w:tc>
          <w:tcPr>
            <w:tcW w:w="1289" w:type="dxa"/>
            <w:vAlign w:val="center"/>
          </w:tcPr>
          <w:p w14:paraId="15A463A2" w14:textId="77777777" w:rsidR="001B7DA7" w:rsidRDefault="001B7DA7" w:rsidP="001B7DA7">
            <w:pPr>
              <w:jc w:val="right"/>
            </w:pPr>
            <w:r>
              <w:t>0.56</w:t>
            </w:r>
          </w:p>
        </w:tc>
        <w:tc>
          <w:tcPr>
            <w:tcW w:w="1289" w:type="dxa"/>
            <w:vAlign w:val="center"/>
          </w:tcPr>
          <w:p w14:paraId="5E8EF4B3" w14:textId="77777777" w:rsidR="001B7DA7" w:rsidRDefault="001B7DA7" w:rsidP="001B7DA7">
            <w:pPr>
              <w:jc w:val="right"/>
            </w:pPr>
            <w:r>
              <w:t>4.38</w:t>
            </w:r>
          </w:p>
        </w:tc>
        <w:tc>
          <w:tcPr>
            <w:tcW w:w="1289" w:type="dxa"/>
            <w:vAlign w:val="center"/>
          </w:tcPr>
          <w:p w14:paraId="2D4E4F5F" w14:textId="77777777" w:rsidR="001B7DA7" w:rsidRDefault="001B7DA7" w:rsidP="001B7DA7">
            <w:pPr>
              <w:jc w:val="right"/>
            </w:pPr>
            <w:r>
              <w:t>-5.13</w:t>
            </w:r>
          </w:p>
        </w:tc>
        <w:tc>
          <w:tcPr>
            <w:tcW w:w="1289" w:type="dxa"/>
            <w:vAlign w:val="center"/>
          </w:tcPr>
          <w:p w14:paraId="3047A8E8" w14:textId="77777777" w:rsidR="001B7DA7" w:rsidRDefault="001B7DA7" w:rsidP="001B7DA7">
            <w:pPr>
              <w:jc w:val="right"/>
            </w:pPr>
            <w:r>
              <w:t>0.52</w:t>
            </w:r>
          </w:p>
        </w:tc>
        <w:tc>
          <w:tcPr>
            <w:tcW w:w="1289" w:type="dxa"/>
            <w:vAlign w:val="center"/>
          </w:tcPr>
          <w:p w14:paraId="4827AB5D" w14:textId="77777777" w:rsidR="001B7DA7" w:rsidRDefault="001B7DA7" w:rsidP="001B7DA7">
            <w:pPr>
              <w:jc w:val="right"/>
            </w:pPr>
            <w:r>
              <w:t>5.80</w:t>
            </w:r>
          </w:p>
        </w:tc>
      </w:tr>
    </w:tbl>
    <w:p w14:paraId="75FCD28F" w14:textId="77777777" w:rsidR="00F668FF" w:rsidRDefault="00F668FF"/>
    <w:sectPr w:rsidR="00F668F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668FF"/>
    <w:rsid w:val="001B7DA7"/>
    <w:rsid w:val="00F6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44AFD"/>
  <w15:docId w15:val="{A329607F-4E86-4029-990D-E2B0FF8B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Thomas Arne Drechsel</cp:lastModifiedBy>
  <cp:revision>2</cp:revision>
  <dcterms:created xsi:type="dcterms:W3CDTF">2023-04-06T13:26:00Z</dcterms:created>
  <dcterms:modified xsi:type="dcterms:W3CDTF">2023-04-06T13:26:00Z</dcterms:modified>
</cp:coreProperties>
</file>