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80C13D7" w14:textId="77777777" w:rsidR="00237631" w:rsidRPr="00325343" w:rsidRDefault="00237631" w:rsidP="00237631">
      <w:pPr>
        <w:rPr>
          <w:rFonts w:ascii="Times New Roman" w:eastAsia="Calibri" w:hAnsi="Times New Roman" w:cs="Times New Roman"/>
          <w:color w:val="000000"/>
        </w:rPr>
      </w:pPr>
      <w:bookmarkStart w:id="0" w:name="_GoBack"/>
      <w:r w:rsidRPr="00325343">
        <w:rPr>
          <w:rFonts w:ascii="Times New Roman" w:hAnsi="Times New Roman" w:cs="Times New Roman"/>
          <w:b/>
        </w:rPr>
        <w:t xml:space="preserve">Table S4. </w:t>
      </w:r>
      <w:r w:rsidRPr="00325343">
        <w:rPr>
          <w:rFonts w:ascii="Times New Roman" w:hAnsi="Times New Roman" w:cs="Times New Roman"/>
        </w:rPr>
        <w:t>Interplanar angles (°) in [Cr(</w:t>
      </w:r>
      <w:proofErr w:type="spellStart"/>
      <w:r w:rsidRPr="00325343">
        <w:rPr>
          <w:rFonts w:ascii="Times New Roman" w:hAnsi="Times New Roman" w:cs="Times New Roman"/>
        </w:rPr>
        <w:t>ddpd</w:t>
      </w:r>
      <w:proofErr w:type="spellEnd"/>
      <w:r w:rsidRPr="00325343">
        <w:rPr>
          <w:rFonts w:ascii="Times New Roman" w:hAnsi="Times New Roman" w:cs="Times New Roman"/>
        </w:rPr>
        <w:t>)(</w:t>
      </w:r>
      <w:proofErr w:type="spellStart"/>
      <w:r w:rsidRPr="00325343">
        <w:rPr>
          <w:rFonts w:ascii="Times New Roman" w:hAnsi="Times New Roman" w:cs="Times New Roman"/>
        </w:rPr>
        <w:t>tpy</w:t>
      </w:r>
      <w:proofErr w:type="spellEnd"/>
      <w:proofErr w:type="gramStart"/>
      <w:r w:rsidRPr="00325343">
        <w:rPr>
          <w:rFonts w:ascii="Times New Roman" w:hAnsi="Times New Roman" w:cs="Times New Roman"/>
        </w:rPr>
        <w:t>)](</w:t>
      </w:r>
      <w:proofErr w:type="gramEnd"/>
      <w:r w:rsidRPr="00325343">
        <w:rPr>
          <w:rFonts w:ascii="Times New Roman" w:hAnsi="Times New Roman" w:cs="Times New Roman"/>
        </w:rPr>
        <w:t>PF</w:t>
      </w:r>
      <w:r w:rsidRPr="00325343">
        <w:rPr>
          <w:rFonts w:ascii="Times New Roman" w:hAnsi="Times New Roman" w:cs="Times New Roman"/>
          <w:vertAlign w:val="subscript"/>
        </w:rPr>
        <w:t>6</w:t>
      </w:r>
      <w:r w:rsidRPr="00325343">
        <w:rPr>
          <w:rFonts w:ascii="Times New Roman" w:hAnsi="Times New Roman" w:cs="Times New Roman"/>
        </w:rPr>
        <w:t>)</w:t>
      </w:r>
      <w:r w:rsidRPr="00325343">
        <w:rPr>
          <w:rFonts w:ascii="Times New Roman" w:hAnsi="Times New Roman" w:cs="Times New Roman"/>
          <w:vertAlign w:val="subscript"/>
        </w:rPr>
        <w:t>3</w:t>
      </w:r>
      <w:r w:rsidRPr="00325343">
        <w:rPr>
          <w:rFonts w:ascii="Times New Roman" w:hAnsi="Times New Roman" w:cs="Times New Roman"/>
        </w:rPr>
        <w:t xml:space="preserve"> </w:t>
      </w:r>
      <w:r w:rsidRPr="00325343">
        <w:rPr>
          <w:rFonts w:ascii="Times New Roman" w:hAnsi="Times New Roman" w:cs="Times New Roman"/>
          <w:lang w:val="en-GB"/>
        </w:rPr>
        <w:t>(</w:t>
      </w:r>
      <w:r w:rsidRPr="00325343">
        <w:rPr>
          <w:rFonts w:ascii="Times New Roman" w:hAnsi="Times New Roman" w:cs="Times New Roman"/>
          <w:b/>
          <w:lang w:val="en-GB"/>
        </w:rPr>
        <w:t>1</w:t>
      </w:r>
      <w:r w:rsidRPr="00325343">
        <w:rPr>
          <w:rFonts w:ascii="Times New Roman" w:hAnsi="Times New Roman" w:cs="Times New Roman"/>
          <w:lang w:val="en-GB"/>
        </w:rPr>
        <w:t>)</w:t>
      </w:r>
      <w:r w:rsidRPr="00325343">
        <w:rPr>
          <w:rFonts w:ascii="Times New Roman" w:eastAsia="Calibri" w:hAnsi="Times New Roman" w:cs="Times New Roman"/>
          <w:color w:val="000000"/>
        </w:rPr>
        <w:t>.</w:t>
      </w:r>
    </w:p>
    <w:p w14:paraId="7119D24D" w14:textId="1531F18B" w:rsidR="008064BD" w:rsidRPr="00316462" w:rsidRDefault="008064BD" w:rsidP="00237631">
      <w:pPr>
        <w:jc w:val="center"/>
      </w:pPr>
      <w:r w:rsidRPr="008064BD">
        <w:drawing>
          <wp:inline distT="0" distB="0" distL="0" distR="0" wp14:anchorId="01F5672C" wp14:editId="0316E56D">
            <wp:extent cx="2766509" cy="2491779"/>
            <wp:effectExtent l="0" t="0" r="0" b="381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9002" cy="249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Look w:val="04A0" w:firstRow="1" w:lastRow="0" w:firstColumn="1" w:lastColumn="0" w:noHBand="0" w:noVBand="1"/>
      </w:tblPr>
      <w:tblGrid>
        <w:gridCol w:w="2880"/>
        <w:gridCol w:w="2880"/>
        <w:gridCol w:w="2880"/>
      </w:tblGrid>
      <w:tr w:rsidR="00A94573" w:rsidRPr="008064BD" w14:paraId="0E9FBE00" w14:textId="77777777" w:rsidTr="008064BD">
        <w:tc>
          <w:tcPr>
            <w:tcW w:w="2880" w:type="dxa"/>
            <w:tcBorders>
              <w:bottom w:val="single" w:sz="4" w:space="0" w:color="auto"/>
            </w:tcBorders>
          </w:tcPr>
          <w:p w14:paraId="4D7C0454" w14:textId="0927A215" w:rsidR="00A94573" w:rsidRPr="008064BD" w:rsidRDefault="00316462" w:rsidP="008064BD">
            <w:pPr>
              <w:jc w:val="both"/>
              <w:rPr>
                <w:rFonts w:ascii="Times New Roman" w:hAnsi="Times New Roman" w:cs="Times New Roman"/>
              </w:rPr>
            </w:pPr>
            <w:r w:rsidRPr="008064BD">
              <w:rPr>
                <w:rFonts w:ascii="Times New Roman" w:hAnsi="Times New Roman" w:cs="Times New Roman"/>
              </w:rPr>
              <w:t>P</w:t>
            </w:r>
            <w:r w:rsidR="00B72BE2" w:rsidRPr="008064BD">
              <w:rPr>
                <w:rFonts w:ascii="Times New Roman" w:hAnsi="Times New Roman" w:cs="Times New Roman"/>
              </w:rPr>
              <w:t>lane</w:t>
            </w:r>
          </w:p>
        </w:tc>
        <w:tc>
          <w:tcPr>
            <w:tcW w:w="2880" w:type="dxa"/>
            <w:tcBorders>
              <w:bottom w:val="single" w:sz="4" w:space="0" w:color="auto"/>
            </w:tcBorders>
          </w:tcPr>
          <w:p w14:paraId="29BEE960" w14:textId="5081C862" w:rsidR="00A94573" w:rsidRPr="008064BD" w:rsidRDefault="00B72BE2" w:rsidP="00237631">
            <w:pPr>
              <w:jc w:val="center"/>
              <w:rPr>
                <w:rFonts w:ascii="Times New Roman" w:hAnsi="Times New Roman" w:cs="Times New Roman"/>
              </w:rPr>
            </w:pPr>
            <w:r w:rsidRPr="008064BD">
              <w:rPr>
                <w:rFonts w:ascii="Times New Roman" w:hAnsi="Times New Roman" w:cs="Times New Roman"/>
              </w:rPr>
              <w:t xml:space="preserve">mean deviation in </w:t>
            </w:r>
            <w:r w:rsidR="00316462" w:rsidRPr="008064BD">
              <w:rPr>
                <w:rFonts w:ascii="Times New Roman" w:hAnsi="Times New Roman" w:cs="Times New Roman"/>
              </w:rPr>
              <w:t>Å</w:t>
            </w:r>
          </w:p>
        </w:tc>
        <w:tc>
          <w:tcPr>
            <w:tcW w:w="2880" w:type="dxa"/>
            <w:tcBorders>
              <w:bottom w:val="single" w:sz="4" w:space="0" w:color="auto"/>
            </w:tcBorders>
          </w:tcPr>
          <w:p w14:paraId="1C0BE011" w14:textId="1DF13FC1" w:rsidR="00A94573" w:rsidRPr="008064BD" w:rsidRDefault="00B72BE2" w:rsidP="00237631">
            <w:pPr>
              <w:jc w:val="center"/>
              <w:rPr>
                <w:rFonts w:ascii="Times New Roman" w:hAnsi="Times New Roman" w:cs="Times New Roman"/>
                <w:lang w:val="sv-SE"/>
              </w:rPr>
            </w:pPr>
            <w:r w:rsidRPr="008064BD">
              <w:rPr>
                <w:rFonts w:ascii="Times New Roman" w:hAnsi="Times New Roman" w:cs="Times New Roman"/>
                <w:lang w:val="sv-SE"/>
              </w:rPr>
              <w:t xml:space="preserve">max deviation in </w:t>
            </w:r>
            <w:r w:rsidR="00316462" w:rsidRPr="008064BD">
              <w:rPr>
                <w:rFonts w:ascii="Times New Roman" w:hAnsi="Times New Roman" w:cs="Times New Roman"/>
                <w:lang w:val="sv-SE"/>
              </w:rPr>
              <w:t>Å</w:t>
            </w:r>
            <w:r w:rsidRPr="008064BD">
              <w:rPr>
                <w:rFonts w:ascii="Times New Roman" w:hAnsi="Times New Roman" w:cs="Times New Roman"/>
                <w:lang w:val="sv-SE"/>
              </w:rPr>
              <w:t xml:space="preserve"> (atom)</w:t>
            </w:r>
          </w:p>
        </w:tc>
      </w:tr>
      <w:tr w:rsidR="00A94573" w:rsidRPr="008064BD" w14:paraId="36B68F7C" w14:textId="77777777" w:rsidTr="008064BD">
        <w:tc>
          <w:tcPr>
            <w:tcW w:w="2880" w:type="dxa"/>
            <w:tcBorders>
              <w:top w:val="single" w:sz="4" w:space="0" w:color="auto"/>
            </w:tcBorders>
          </w:tcPr>
          <w:p w14:paraId="2148C6F7" w14:textId="436A6B22" w:rsidR="00A94573" w:rsidRPr="008064BD" w:rsidRDefault="008064BD" w:rsidP="008064BD">
            <w:pPr>
              <w:jc w:val="both"/>
              <w:rPr>
                <w:rFonts w:ascii="Times New Roman" w:hAnsi="Times New Roman" w:cs="Times New Roman"/>
                <w:lang w:val="fr-FR"/>
              </w:rPr>
            </w:pPr>
            <w:r w:rsidRPr="008064BD">
              <w:rPr>
                <w:rFonts w:ascii="Times New Roman" w:hAnsi="Times New Roman" w:cs="Times New Roman"/>
              </w:rPr>
              <mc:AlternateContent>
                <mc:Choice Requires="wps">
                  <w:drawing>
                    <wp:anchor distT="0" distB="0" distL="114300" distR="114300" simplePos="0" relativeHeight="251755520" behindDoc="0" locked="0" layoutInCell="1" allowOverlap="1" wp14:anchorId="2D79F022" wp14:editId="7E6AD316">
                      <wp:simplePos x="0" y="0"/>
                      <wp:positionH relativeFrom="column">
                        <wp:posOffset>870358</wp:posOffset>
                      </wp:positionH>
                      <wp:positionV relativeFrom="paragraph">
                        <wp:posOffset>200688</wp:posOffset>
                      </wp:positionV>
                      <wp:extent cx="228600" cy="142875"/>
                      <wp:effectExtent l="0" t="0" r="0" b="9525"/>
                      <wp:wrapNone/>
                      <wp:docPr id="96" name="Parallelogram 6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28600" cy="142875"/>
                              </a:xfrm>
                              <a:prstGeom prst="parallelogram">
                                <a:avLst/>
                              </a:prstGeom>
                              <a:solidFill>
                                <a:srgbClr val="FF0000"/>
                              </a:solidFill>
                              <a:ln w="25400" cap="flat" cmpd="sng" algn="ctr">
                                <a:noFill/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w14:anchorId="1EAA7FCB" id="_x0000_t7" coordsize="21600,21600" o:spt="7" adj="5400" path="m@0,l,21600@1,21600,21600,xe">
                      <v:stroke joinstyle="miter"/>
                      <v:formulas>
                        <v:f eqn="val #0"/>
                        <v:f eqn="sum width 0 #0"/>
                        <v:f eqn="prod #0 1 2"/>
                        <v:f eqn="sum width 0 @2"/>
                        <v:f eqn="mid #0 width"/>
                        <v:f eqn="mid @1 0"/>
                        <v:f eqn="prod height width #0"/>
                        <v:f eqn="prod @6 1 2"/>
                        <v:f eqn="sum height 0 @7"/>
                        <v:f eqn="prod width 1 2"/>
                        <v:f eqn="sum #0 0 @9"/>
                        <v:f eqn="if @10 @8 0"/>
                        <v:f eqn="if @10 @7 height"/>
                      </v:formulas>
                      <v:path gradientshapeok="t" o:connecttype="custom" o:connectlocs="@4,0;10800,@11;@3,10800;@5,21600;10800,@12;@2,10800" textboxrect="1800,1800,19800,19800;8100,8100,13500,13500;10800,10800,10800,10800"/>
                      <v:handles>
                        <v:h position="#0,topLeft" xrange="0,21600"/>
                      </v:handles>
                    </v:shapetype>
                    <v:shape id="Parallelogram 61" o:spid="_x0000_s1026" type="#_x0000_t7" style="position:absolute;margin-left:68.55pt;margin-top:15.8pt;width:18pt;height:11.25pt;z-index:251755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" adj="3375" fillcolor="red" stroked="f" strokeweight="2pt"/>
                  </w:pict>
                </mc:Fallback>
              </mc:AlternateContent>
            </w:r>
            <w:r w:rsidR="00316462" w:rsidRPr="008064BD">
              <w:rPr>
                <w:rFonts w:ascii="Times New Roman" w:hAnsi="Times New Roman" w:cs="Times New Roman"/>
                <w:b/>
                <w:bCs/>
                <w:i/>
                <w:iCs/>
                <w:lang w:val="fr-FR"/>
              </w:rPr>
              <w:t>QUIN1</w:t>
            </w:r>
            <w:r w:rsidR="00316462" w:rsidRPr="008064BD">
              <w:rPr>
                <w:rFonts w:ascii="Times New Roman" w:hAnsi="Times New Roman" w:cs="Times New Roman"/>
                <w:lang w:val="fr-FR"/>
              </w:rPr>
              <w:t xml:space="preserve"> </w:t>
            </w:r>
            <w:r w:rsidR="00B72BE2" w:rsidRPr="008064BD">
              <w:rPr>
                <w:rFonts w:ascii="Times New Roman" w:hAnsi="Times New Roman" w:cs="Times New Roman"/>
                <w:lang w:val="fr-FR"/>
              </w:rPr>
              <w:t xml:space="preserve">N1 C1 C2 C3 C4 C5 C9 C8 C7 C6 </w:t>
            </w:r>
          </w:p>
        </w:tc>
        <w:tc>
          <w:tcPr>
            <w:tcW w:w="2880" w:type="dxa"/>
            <w:tcBorders>
              <w:top w:val="single" w:sz="4" w:space="0" w:color="auto"/>
            </w:tcBorders>
          </w:tcPr>
          <w:p w14:paraId="0005B7B8" w14:textId="77777777" w:rsidR="00A94573" w:rsidRPr="008064BD" w:rsidRDefault="00B72BE2" w:rsidP="00237631">
            <w:pPr>
              <w:jc w:val="center"/>
              <w:rPr>
                <w:rFonts w:ascii="Times New Roman" w:hAnsi="Times New Roman" w:cs="Times New Roman"/>
              </w:rPr>
            </w:pPr>
            <w:r w:rsidRPr="008064BD">
              <w:rPr>
                <w:rFonts w:ascii="Times New Roman" w:hAnsi="Times New Roman" w:cs="Times New Roman"/>
              </w:rPr>
              <w:t>0.078</w:t>
            </w:r>
          </w:p>
        </w:tc>
        <w:tc>
          <w:tcPr>
            <w:tcW w:w="2880" w:type="dxa"/>
            <w:tcBorders>
              <w:top w:val="single" w:sz="4" w:space="0" w:color="auto"/>
            </w:tcBorders>
          </w:tcPr>
          <w:p w14:paraId="7665B3FB" w14:textId="24F77B42" w:rsidR="00A94573" w:rsidRPr="008064BD" w:rsidRDefault="00B72BE2" w:rsidP="00237631">
            <w:pPr>
              <w:jc w:val="center"/>
              <w:rPr>
                <w:rFonts w:ascii="Times New Roman" w:hAnsi="Times New Roman" w:cs="Times New Roman"/>
              </w:rPr>
            </w:pPr>
            <w:r w:rsidRPr="008064BD">
              <w:rPr>
                <w:rFonts w:ascii="Times New Roman" w:hAnsi="Times New Roman" w:cs="Times New Roman"/>
              </w:rPr>
              <w:t>0.137 (C9)</w:t>
            </w:r>
          </w:p>
        </w:tc>
      </w:tr>
      <w:tr w:rsidR="00A94573" w:rsidRPr="008064BD" w14:paraId="799BE649" w14:textId="77777777" w:rsidTr="008064BD">
        <w:tc>
          <w:tcPr>
            <w:tcW w:w="2880" w:type="dxa"/>
          </w:tcPr>
          <w:p w14:paraId="14AB4DA9" w14:textId="4A883872" w:rsidR="00A94573" w:rsidRPr="008064BD" w:rsidRDefault="008064BD" w:rsidP="008064BD">
            <w:pPr>
              <w:jc w:val="both"/>
              <w:rPr>
                <w:rFonts w:ascii="Times New Roman" w:hAnsi="Times New Roman" w:cs="Times New Roman"/>
              </w:rPr>
            </w:pPr>
            <w:r w:rsidRPr="008064BD">
              <w:rPr>
                <w:rFonts w:ascii="Times New Roman" w:hAnsi="Times New Roman" w:cs="Times New Roman"/>
              </w:rPr>
              <mc:AlternateContent>
                <mc:Choice Requires="wps">
                  <w:drawing>
                    <wp:anchor distT="0" distB="0" distL="114300" distR="114300" simplePos="0" relativeHeight="251552768" behindDoc="0" locked="0" layoutInCell="1" allowOverlap="1" wp14:anchorId="152D0AB9" wp14:editId="58F1B309">
                      <wp:simplePos x="0" y="0"/>
                      <wp:positionH relativeFrom="column">
                        <wp:posOffset>348568</wp:posOffset>
                      </wp:positionH>
                      <wp:positionV relativeFrom="paragraph">
                        <wp:posOffset>198215</wp:posOffset>
                      </wp:positionV>
                      <wp:extent cx="228600" cy="142875"/>
                      <wp:effectExtent l="0" t="0" r="0" b="9525"/>
                      <wp:wrapNone/>
                      <wp:docPr id="33" name="Parallelogram 6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28600" cy="142875"/>
                              </a:xfrm>
                              <a:prstGeom prst="parallelogram">
                                <a:avLst/>
                              </a:prstGeom>
                              <a:solidFill>
                                <a:srgbClr val="FA72CD"/>
                              </a:solidFill>
                              <a:ln w="25400" cap="flat" cmpd="sng" algn="ctr">
                                <a:noFill/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376E5F1F" id="Parallelogram 60" o:spid="_x0000_s1026" type="#_x0000_t7" style="position:absolute;margin-left:27.45pt;margin-top:15.6pt;width:18pt;height:11.25pt;z-index:251552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" adj="3375" fillcolor="#fa72cd" stroked="f" strokeweight="2pt"/>
                  </w:pict>
                </mc:Fallback>
              </mc:AlternateContent>
            </w:r>
            <w:r w:rsidR="00316462" w:rsidRPr="008064BD">
              <w:rPr>
                <w:rFonts w:ascii="Times New Roman" w:hAnsi="Times New Roman" w:cs="Times New Roman"/>
                <w:b/>
                <w:bCs/>
                <w:i/>
                <w:iCs/>
              </w:rPr>
              <w:t>PYR1</w:t>
            </w:r>
            <w:r w:rsidR="00316462" w:rsidRPr="008064BD">
              <w:rPr>
                <w:rFonts w:ascii="Times New Roman" w:hAnsi="Times New Roman" w:cs="Times New Roman"/>
              </w:rPr>
              <w:t xml:space="preserve"> </w:t>
            </w:r>
            <w:r w:rsidR="00B72BE2" w:rsidRPr="008064BD">
              <w:rPr>
                <w:rFonts w:ascii="Times New Roman" w:hAnsi="Times New Roman" w:cs="Times New Roman"/>
              </w:rPr>
              <w:t xml:space="preserve">N2 C10 C11 C12 C13 C14 </w:t>
            </w:r>
          </w:p>
        </w:tc>
        <w:tc>
          <w:tcPr>
            <w:tcW w:w="2880" w:type="dxa"/>
          </w:tcPr>
          <w:p w14:paraId="0ACEF60F" w14:textId="3011DBB0" w:rsidR="00A94573" w:rsidRPr="008064BD" w:rsidRDefault="00B72BE2" w:rsidP="00237631">
            <w:pPr>
              <w:jc w:val="center"/>
              <w:rPr>
                <w:rFonts w:ascii="Times New Roman" w:hAnsi="Times New Roman" w:cs="Times New Roman"/>
              </w:rPr>
            </w:pPr>
            <w:r w:rsidRPr="008064BD">
              <w:rPr>
                <w:rFonts w:ascii="Times New Roman" w:hAnsi="Times New Roman" w:cs="Times New Roman"/>
              </w:rPr>
              <w:t>0.021</w:t>
            </w:r>
          </w:p>
        </w:tc>
        <w:tc>
          <w:tcPr>
            <w:tcW w:w="2880" w:type="dxa"/>
          </w:tcPr>
          <w:p w14:paraId="40C250A0" w14:textId="45405DD4" w:rsidR="00A94573" w:rsidRPr="008064BD" w:rsidRDefault="00B72BE2" w:rsidP="00237631">
            <w:pPr>
              <w:jc w:val="center"/>
              <w:rPr>
                <w:rFonts w:ascii="Times New Roman" w:hAnsi="Times New Roman" w:cs="Times New Roman"/>
              </w:rPr>
            </w:pPr>
            <w:r w:rsidRPr="008064BD">
              <w:rPr>
                <w:rFonts w:ascii="Times New Roman" w:hAnsi="Times New Roman" w:cs="Times New Roman"/>
              </w:rPr>
              <w:t>0.030 (C14)</w:t>
            </w:r>
          </w:p>
        </w:tc>
      </w:tr>
      <w:tr w:rsidR="00A94573" w:rsidRPr="008064BD" w14:paraId="7F752A8C" w14:textId="77777777" w:rsidTr="008064BD">
        <w:tc>
          <w:tcPr>
            <w:tcW w:w="2880" w:type="dxa"/>
          </w:tcPr>
          <w:p w14:paraId="6CDE6864" w14:textId="35B92689" w:rsidR="00A94573" w:rsidRPr="008064BD" w:rsidRDefault="00316462" w:rsidP="008064BD">
            <w:pPr>
              <w:jc w:val="both"/>
              <w:rPr>
                <w:rFonts w:ascii="Times New Roman" w:hAnsi="Times New Roman" w:cs="Times New Roman"/>
                <w:lang w:val="fr-FR"/>
              </w:rPr>
            </w:pPr>
            <w:r w:rsidRPr="008064BD">
              <w:rPr>
                <w:rFonts w:ascii="Times New Roman" w:hAnsi="Times New Roman" w:cs="Times New Roman"/>
                <w:b/>
                <w:bCs/>
                <w:i/>
                <w:iCs/>
                <w:lang w:val="fr-FR"/>
              </w:rPr>
              <w:t>QUIN2</w:t>
            </w:r>
            <w:r w:rsidRPr="008064BD">
              <w:rPr>
                <w:rFonts w:ascii="Times New Roman" w:hAnsi="Times New Roman" w:cs="Times New Roman"/>
                <w:lang w:val="fr-FR"/>
              </w:rPr>
              <w:t xml:space="preserve"> </w:t>
            </w:r>
            <w:r w:rsidR="00B72BE2" w:rsidRPr="008064BD">
              <w:rPr>
                <w:rFonts w:ascii="Times New Roman" w:hAnsi="Times New Roman" w:cs="Times New Roman"/>
                <w:lang w:val="fr-FR"/>
              </w:rPr>
              <w:t xml:space="preserve">N3 C23 C22 C21 C19 C20 C15 C16 C17 C18 </w:t>
            </w:r>
          </w:p>
        </w:tc>
        <w:tc>
          <w:tcPr>
            <w:tcW w:w="2880" w:type="dxa"/>
          </w:tcPr>
          <w:p w14:paraId="2B57B77F" w14:textId="1B083575" w:rsidR="00A94573" w:rsidRPr="008064BD" w:rsidRDefault="00237631" w:rsidP="00237631">
            <w:pPr>
              <w:jc w:val="center"/>
              <w:rPr>
                <w:rFonts w:ascii="Times New Roman" w:hAnsi="Times New Roman" w:cs="Times New Roman"/>
              </w:rPr>
            </w:pPr>
            <w:r w:rsidRPr="008064BD">
              <w:rPr>
                <w:rFonts w:ascii="Times New Roman" w:hAnsi="Times New Roman" w:cs="Times New Roman"/>
              </w:rPr>
              <mc:AlternateContent>
                <mc:Choice Requires="wps">
                  <w:drawing>
                    <wp:anchor distT="0" distB="0" distL="114300" distR="114300" simplePos="0" relativeHeight="251710464" behindDoc="0" locked="0" layoutInCell="1" allowOverlap="1" wp14:anchorId="338C0122" wp14:editId="24D57464">
                      <wp:simplePos x="0" y="0"/>
                      <wp:positionH relativeFrom="column">
                        <wp:posOffset>-153414</wp:posOffset>
                      </wp:positionH>
                      <wp:positionV relativeFrom="paragraph">
                        <wp:posOffset>203286</wp:posOffset>
                      </wp:positionV>
                      <wp:extent cx="228600" cy="142875"/>
                      <wp:effectExtent l="0" t="0" r="0" b="9525"/>
                      <wp:wrapNone/>
                      <wp:docPr id="31" name="Parallelogram 6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28600" cy="142875"/>
                              </a:xfrm>
                              <a:prstGeom prst="parallelogram">
                                <a:avLst/>
                              </a:prstGeom>
                              <a:solidFill>
                                <a:srgbClr val="FFFF00"/>
                              </a:solidFill>
                              <a:ln w="25400" cap="flat" cmpd="sng" algn="ctr">
                                <a:noFill/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369C552F" id="Parallelogram 61" o:spid="_x0000_s1026" type="#_x0000_t7" style="position:absolute;margin-left:-12.1pt;margin-top:16pt;width:18pt;height:11.25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" adj="3375" fillcolor="yellow" stroked="f" strokeweight="2pt"/>
                  </w:pict>
                </mc:Fallback>
              </mc:AlternateContent>
            </w:r>
            <w:r w:rsidR="00B72BE2" w:rsidRPr="008064BD">
              <w:rPr>
                <w:rFonts w:ascii="Times New Roman" w:hAnsi="Times New Roman" w:cs="Times New Roman"/>
              </w:rPr>
              <w:t>0.069</w:t>
            </w:r>
          </w:p>
        </w:tc>
        <w:tc>
          <w:tcPr>
            <w:tcW w:w="2880" w:type="dxa"/>
          </w:tcPr>
          <w:p w14:paraId="5F273DA7" w14:textId="515C7976" w:rsidR="00A94573" w:rsidRPr="008064BD" w:rsidRDefault="00B72BE2" w:rsidP="00237631">
            <w:pPr>
              <w:jc w:val="center"/>
              <w:rPr>
                <w:rFonts w:ascii="Times New Roman" w:hAnsi="Times New Roman" w:cs="Times New Roman"/>
              </w:rPr>
            </w:pPr>
            <w:r w:rsidRPr="008064BD">
              <w:rPr>
                <w:rFonts w:ascii="Times New Roman" w:hAnsi="Times New Roman" w:cs="Times New Roman"/>
              </w:rPr>
              <w:t>0.125 (N3)</w:t>
            </w:r>
          </w:p>
        </w:tc>
      </w:tr>
      <w:tr w:rsidR="00A94573" w:rsidRPr="008064BD" w14:paraId="404DCB73" w14:textId="77777777" w:rsidTr="008064BD">
        <w:tc>
          <w:tcPr>
            <w:tcW w:w="2880" w:type="dxa"/>
          </w:tcPr>
          <w:p w14:paraId="4CEE38DE" w14:textId="03DFB6FF" w:rsidR="00A94573" w:rsidRPr="008064BD" w:rsidRDefault="008064BD" w:rsidP="008064BD">
            <w:pPr>
              <w:jc w:val="both"/>
              <w:rPr>
                <w:rFonts w:ascii="Times New Roman" w:hAnsi="Times New Roman" w:cs="Times New Roman"/>
              </w:rPr>
            </w:pPr>
            <w:r w:rsidRPr="008064BD">
              <w:rPr>
                <w:rFonts w:ascii="Times New Roman" w:hAnsi="Times New Roman" w:cs="Times New Roman"/>
              </w:rPr>
              <mc:AlternateContent>
                <mc:Choice Requires="wps">
                  <w:drawing>
                    <wp:anchor distT="0" distB="0" distL="114300" distR="114300" simplePos="0" relativeHeight="251805696" behindDoc="0" locked="0" layoutInCell="1" allowOverlap="1" wp14:anchorId="618470BC" wp14:editId="0A80C481">
                      <wp:simplePos x="0" y="0"/>
                      <wp:positionH relativeFrom="column">
                        <wp:posOffset>341744</wp:posOffset>
                      </wp:positionH>
                      <wp:positionV relativeFrom="paragraph">
                        <wp:posOffset>210867</wp:posOffset>
                      </wp:positionV>
                      <wp:extent cx="228600" cy="142875"/>
                      <wp:effectExtent l="0" t="0" r="0" b="9525"/>
                      <wp:wrapNone/>
                      <wp:docPr id="35" name="Parallelogram 6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28600" cy="142875"/>
                              </a:xfrm>
                              <a:prstGeom prst="parallelogram">
                                <a:avLst/>
                              </a:prstGeom>
                              <a:solidFill>
                                <a:schemeClr val="tx1">
                                  <a:lumMod val="95000"/>
                                  <a:lumOff val="5000"/>
                                </a:schemeClr>
                              </a:solidFill>
                              <a:ln w="25400" cap="flat" cmpd="sng" algn="ctr">
                                <a:noFill/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6C6DED3" id="Parallelogram 61" o:spid="_x0000_s1026" type="#_x0000_t7" style="position:absolute;margin-left:26.9pt;margin-top:16.6pt;width:18pt;height:11.25pt;z-index:2518056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" adj="3375" fillcolor="#0d0d0d [3069]" stroked="f" strokeweight="2pt"/>
                  </w:pict>
                </mc:Fallback>
              </mc:AlternateContent>
            </w:r>
            <w:r w:rsidR="00316462" w:rsidRPr="008064BD">
              <w:rPr>
                <w:rFonts w:ascii="Times New Roman" w:hAnsi="Times New Roman" w:cs="Times New Roman"/>
                <w:b/>
                <w:bCs/>
                <w:i/>
                <w:iCs/>
              </w:rPr>
              <w:t>PYR2</w:t>
            </w:r>
            <w:r w:rsidR="00316462" w:rsidRPr="008064BD">
              <w:rPr>
                <w:rFonts w:ascii="Times New Roman" w:hAnsi="Times New Roman" w:cs="Times New Roman"/>
              </w:rPr>
              <w:t xml:space="preserve"> </w:t>
            </w:r>
            <w:r w:rsidR="00B72BE2" w:rsidRPr="008064BD">
              <w:rPr>
                <w:rFonts w:ascii="Times New Roman" w:hAnsi="Times New Roman" w:cs="Times New Roman"/>
              </w:rPr>
              <w:t xml:space="preserve">N4 C28 C27 C26 C25 C24 </w:t>
            </w:r>
          </w:p>
        </w:tc>
        <w:tc>
          <w:tcPr>
            <w:tcW w:w="2880" w:type="dxa"/>
          </w:tcPr>
          <w:p w14:paraId="6A0867CD" w14:textId="30DA2AB6" w:rsidR="00A94573" w:rsidRPr="008064BD" w:rsidRDefault="00B72BE2" w:rsidP="00237631">
            <w:pPr>
              <w:jc w:val="center"/>
              <w:rPr>
                <w:rFonts w:ascii="Times New Roman" w:hAnsi="Times New Roman" w:cs="Times New Roman"/>
              </w:rPr>
            </w:pPr>
            <w:r w:rsidRPr="008064BD">
              <w:rPr>
                <w:rFonts w:ascii="Times New Roman" w:hAnsi="Times New Roman" w:cs="Times New Roman"/>
              </w:rPr>
              <w:t>0.016</w:t>
            </w:r>
          </w:p>
        </w:tc>
        <w:tc>
          <w:tcPr>
            <w:tcW w:w="2880" w:type="dxa"/>
          </w:tcPr>
          <w:p w14:paraId="5F83046E" w14:textId="63AC8FD6" w:rsidR="00A94573" w:rsidRPr="008064BD" w:rsidRDefault="00B72BE2" w:rsidP="00237631">
            <w:pPr>
              <w:jc w:val="center"/>
              <w:rPr>
                <w:rFonts w:ascii="Times New Roman" w:hAnsi="Times New Roman" w:cs="Times New Roman"/>
              </w:rPr>
            </w:pPr>
            <w:r w:rsidRPr="008064BD">
              <w:rPr>
                <w:rFonts w:ascii="Times New Roman" w:hAnsi="Times New Roman" w:cs="Times New Roman"/>
              </w:rPr>
              <w:t>0.024 (N4)</w:t>
            </w:r>
          </w:p>
        </w:tc>
      </w:tr>
      <w:tr w:rsidR="00A94573" w:rsidRPr="008064BD" w14:paraId="55FA0C2E" w14:textId="77777777" w:rsidTr="008064BD">
        <w:tc>
          <w:tcPr>
            <w:tcW w:w="2880" w:type="dxa"/>
          </w:tcPr>
          <w:p w14:paraId="0382CC4E" w14:textId="6B4B777F" w:rsidR="00A94573" w:rsidRPr="008064BD" w:rsidRDefault="008064BD" w:rsidP="008064BD">
            <w:pPr>
              <w:jc w:val="both"/>
              <w:rPr>
                <w:rFonts w:ascii="Times New Roman" w:hAnsi="Times New Roman" w:cs="Times New Roman"/>
              </w:rPr>
            </w:pPr>
            <w:r w:rsidRPr="008064BD">
              <w:rPr>
                <w:rFonts w:ascii="Times New Roman" w:hAnsi="Times New Roman" w:cs="Times New Roman"/>
              </w:rPr>
              <mc:AlternateContent>
                <mc:Choice Requires="wps">
                  <w:drawing>
                    <wp:anchor distT="0" distB="0" distL="114300" distR="114300" simplePos="0" relativeHeight="251657216" behindDoc="0" locked="0" layoutInCell="1" allowOverlap="1" wp14:anchorId="50C17394" wp14:editId="71ACB8F1">
                      <wp:simplePos x="0" y="0"/>
                      <wp:positionH relativeFrom="column">
                        <wp:posOffset>222089</wp:posOffset>
                      </wp:positionH>
                      <wp:positionV relativeFrom="paragraph">
                        <wp:posOffset>193846</wp:posOffset>
                      </wp:positionV>
                      <wp:extent cx="228600" cy="142875"/>
                      <wp:effectExtent l="0" t="0" r="0" b="9525"/>
                      <wp:wrapNone/>
                      <wp:docPr id="34" name="Parallelogram 6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28600" cy="142875"/>
                              </a:xfrm>
                              <a:prstGeom prst="parallelogram">
                                <a:avLst/>
                              </a:prstGeom>
                              <a:solidFill>
                                <a:schemeClr val="tx2">
                                  <a:lumMod val="75000"/>
                                </a:schemeClr>
                              </a:solidFill>
                              <a:ln w="25400" cap="flat" cmpd="sng" algn="ctr">
                                <a:noFill/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31229981" id="Parallelogram 61" o:spid="_x0000_s1026" type="#_x0000_t7" style="position:absolute;margin-left:17.5pt;margin-top:15.25pt;width:18pt;height:11.25pt;z-index:251657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" adj="3375" fillcolor="#17365d [2415]" stroked="f" strokeweight="2pt"/>
                  </w:pict>
                </mc:Fallback>
              </mc:AlternateContent>
            </w:r>
            <w:r w:rsidR="00316462" w:rsidRPr="008064BD">
              <w:rPr>
                <w:rFonts w:ascii="Times New Roman" w:hAnsi="Times New Roman" w:cs="Times New Roman"/>
                <w:b/>
                <w:bCs/>
                <w:i/>
                <w:iCs/>
              </w:rPr>
              <w:t>PYR3</w:t>
            </w:r>
            <w:r w:rsidR="00316462" w:rsidRPr="008064BD">
              <w:rPr>
                <w:rFonts w:ascii="Times New Roman" w:hAnsi="Times New Roman" w:cs="Times New Roman"/>
              </w:rPr>
              <w:t xml:space="preserve"> </w:t>
            </w:r>
            <w:r w:rsidR="00B72BE2" w:rsidRPr="008064BD">
              <w:rPr>
                <w:rFonts w:ascii="Times New Roman" w:hAnsi="Times New Roman" w:cs="Times New Roman"/>
              </w:rPr>
              <w:t xml:space="preserve">C29 C30 C31 C32 C33 N5 </w:t>
            </w:r>
          </w:p>
        </w:tc>
        <w:tc>
          <w:tcPr>
            <w:tcW w:w="2880" w:type="dxa"/>
          </w:tcPr>
          <w:p w14:paraId="4BE4716D" w14:textId="72F3ADB3" w:rsidR="00A94573" w:rsidRPr="008064BD" w:rsidRDefault="00B72BE2" w:rsidP="00237631">
            <w:pPr>
              <w:jc w:val="center"/>
              <w:rPr>
                <w:rFonts w:ascii="Times New Roman" w:hAnsi="Times New Roman" w:cs="Times New Roman"/>
              </w:rPr>
            </w:pPr>
            <w:r w:rsidRPr="008064BD">
              <w:rPr>
                <w:rFonts w:ascii="Times New Roman" w:hAnsi="Times New Roman" w:cs="Times New Roman"/>
              </w:rPr>
              <w:t>0.014</w:t>
            </w:r>
          </w:p>
        </w:tc>
        <w:tc>
          <w:tcPr>
            <w:tcW w:w="2880" w:type="dxa"/>
          </w:tcPr>
          <w:p w14:paraId="15E03911" w14:textId="6E16FB20" w:rsidR="00A94573" w:rsidRPr="008064BD" w:rsidRDefault="00B72BE2" w:rsidP="00237631">
            <w:pPr>
              <w:jc w:val="center"/>
              <w:rPr>
                <w:rFonts w:ascii="Times New Roman" w:hAnsi="Times New Roman" w:cs="Times New Roman"/>
              </w:rPr>
            </w:pPr>
            <w:r w:rsidRPr="008064BD">
              <w:rPr>
                <w:rFonts w:ascii="Times New Roman" w:hAnsi="Times New Roman" w:cs="Times New Roman"/>
              </w:rPr>
              <w:t>0.020 (N5)</w:t>
            </w:r>
          </w:p>
        </w:tc>
      </w:tr>
      <w:tr w:rsidR="00A94573" w:rsidRPr="008064BD" w14:paraId="147F45DA" w14:textId="77777777" w:rsidTr="008064BD">
        <w:tc>
          <w:tcPr>
            <w:tcW w:w="2880" w:type="dxa"/>
          </w:tcPr>
          <w:p w14:paraId="74B213BB" w14:textId="3825C209" w:rsidR="00A94573" w:rsidRPr="008064BD" w:rsidRDefault="008064BD" w:rsidP="008064BD">
            <w:pPr>
              <w:jc w:val="both"/>
              <w:rPr>
                <w:rFonts w:ascii="Times New Roman" w:hAnsi="Times New Roman" w:cs="Times New Roman"/>
              </w:rPr>
            </w:pPr>
            <w:r w:rsidRPr="008064BD">
              <w:rPr>
                <w:rFonts w:ascii="Times New Roman" w:hAnsi="Times New Roman" w:cs="Times New Roman"/>
              </w:rPr>
              <mc:AlternateContent>
                <mc:Choice Requires="wps">
                  <w:drawing>
                    <wp:anchor distT="0" distB="0" distL="114300" distR="114300" simplePos="0" relativeHeight="251604992" behindDoc="0" locked="0" layoutInCell="1" allowOverlap="1" wp14:anchorId="4FFBFCFA" wp14:editId="3929069A">
                      <wp:simplePos x="0" y="0"/>
                      <wp:positionH relativeFrom="column">
                        <wp:posOffset>315121</wp:posOffset>
                      </wp:positionH>
                      <wp:positionV relativeFrom="paragraph">
                        <wp:posOffset>197485</wp:posOffset>
                      </wp:positionV>
                      <wp:extent cx="228600" cy="142875"/>
                      <wp:effectExtent l="0" t="0" r="0" b="9525"/>
                      <wp:wrapNone/>
                      <wp:docPr id="21" name="Parallelogram 6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28600" cy="142875"/>
                              </a:xfrm>
                              <a:prstGeom prst="parallelogram">
                                <a:avLst/>
                              </a:prstGeom>
                              <a:solidFill>
                                <a:schemeClr val="accent3">
                                  <a:lumMod val="60000"/>
                                  <a:lumOff val="40000"/>
                                </a:schemeClr>
                              </a:solidFill>
                              <a:ln w="25400" cap="flat" cmpd="sng" algn="ctr">
                                <a:noFill/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2AB6C590" id="Parallelogram 60" o:spid="_x0000_s1026" type="#_x0000_t7" style="position:absolute;margin-left:24.8pt;margin-top:15.55pt;width:18pt;height:11.25pt;z-index:251604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" adj="3375" fillcolor="#c2d69b [1942]" stroked="f" strokeweight="2pt"/>
                  </w:pict>
                </mc:Fallback>
              </mc:AlternateContent>
            </w:r>
            <w:r w:rsidR="00316462" w:rsidRPr="008064BD">
              <w:rPr>
                <w:rFonts w:ascii="Times New Roman" w:hAnsi="Times New Roman" w:cs="Times New Roman"/>
                <w:b/>
                <w:bCs/>
                <w:i/>
                <w:iCs/>
              </w:rPr>
              <w:t>PYR4</w:t>
            </w:r>
            <w:r w:rsidR="00316462" w:rsidRPr="008064BD">
              <w:rPr>
                <w:rFonts w:ascii="Times New Roman" w:hAnsi="Times New Roman" w:cs="Times New Roman"/>
              </w:rPr>
              <w:t xml:space="preserve"> </w:t>
            </w:r>
            <w:r w:rsidR="00B72BE2" w:rsidRPr="008064BD">
              <w:rPr>
                <w:rFonts w:ascii="Times New Roman" w:hAnsi="Times New Roman" w:cs="Times New Roman"/>
              </w:rPr>
              <w:t xml:space="preserve">N6 C34 C35 C36 C37 C38 </w:t>
            </w:r>
          </w:p>
        </w:tc>
        <w:tc>
          <w:tcPr>
            <w:tcW w:w="2880" w:type="dxa"/>
          </w:tcPr>
          <w:p w14:paraId="6EABD0A9" w14:textId="77777777" w:rsidR="00A94573" w:rsidRPr="008064BD" w:rsidRDefault="00B72BE2" w:rsidP="00237631">
            <w:pPr>
              <w:jc w:val="center"/>
              <w:rPr>
                <w:rFonts w:ascii="Times New Roman" w:hAnsi="Times New Roman" w:cs="Times New Roman"/>
              </w:rPr>
            </w:pPr>
            <w:r w:rsidRPr="008064BD">
              <w:rPr>
                <w:rFonts w:ascii="Times New Roman" w:hAnsi="Times New Roman" w:cs="Times New Roman"/>
              </w:rPr>
              <w:t>0.006</w:t>
            </w:r>
          </w:p>
        </w:tc>
        <w:tc>
          <w:tcPr>
            <w:tcW w:w="2880" w:type="dxa"/>
          </w:tcPr>
          <w:p w14:paraId="5070DA9B" w14:textId="02ACFA88" w:rsidR="00A94573" w:rsidRPr="008064BD" w:rsidRDefault="00B72BE2" w:rsidP="00237631">
            <w:pPr>
              <w:jc w:val="center"/>
              <w:rPr>
                <w:rFonts w:ascii="Times New Roman" w:hAnsi="Times New Roman" w:cs="Times New Roman"/>
              </w:rPr>
            </w:pPr>
            <w:r w:rsidRPr="008064BD">
              <w:rPr>
                <w:rFonts w:ascii="Times New Roman" w:hAnsi="Times New Roman" w:cs="Times New Roman"/>
              </w:rPr>
              <w:t>0.010 (N6)</w:t>
            </w:r>
          </w:p>
        </w:tc>
      </w:tr>
    </w:tbl>
    <w:p w14:paraId="71A771FE" w14:textId="18F6C749" w:rsidR="003B5512" w:rsidRPr="008064BD" w:rsidRDefault="003B5512" w:rsidP="008064BD">
      <w:pPr>
        <w:jc w:val="both"/>
        <w:rPr>
          <w:rFonts w:ascii="Times New Roman" w:hAnsi="Times New Roman" w:cs="Times New Roman"/>
        </w:rPr>
      </w:pPr>
    </w:p>
    <w:p w14:paraId="36E55B94" w14:textId="0D958F2A" w:rsidR="00316462" w:rsidRPr="008064BD" w:rsidRDefault="00316462" w:rsidP="008064BD">
      <w:pPr>
        <w:jc w:val="both"/>
        <w:rPr>
          <w:rFonts w:ascii="Times New Roman" w:hAnsi="Times New Roman" w:cs="Times New Roman"/>
        </w:rPr>
      </w:pPr>
      <w:r w:rsidRPr="008064BD">
        <w:rPr>
          <w:rFonts w:ascii="Times New Roman" w:hAnsi="Times New Roman" w:cs="Times New Roman"/>
        </w:rPr>
        <w:t>Interplanar Angles (°)</w:t>
      </w:r>
    </w:p>
    <w:tbl>
      <w:tblPr>
        <w:tblStyle w:val="Tablaconcuadrc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65"/>
        <w:gridCol w:w="1265"/>
        <w:gridCol w:w="1265"/>
        <w:gridCol w:w="1265"/>
        <w:gridCol w:w="1265"/>
        <w:gridCol w:w="1266"/>
      </w:tblGrid>
      <w:tr w:rsidR="004C1D06" w:rsidRPr="008064BD" w14:paraId="5D741D6B" w14:textId="77777777" w:rsidTr="00B72BE2">
        <w:tc>
          <w:tcPr>
            <w:tcW w:w="1265" w:type="dxa"/>
          </w:tcPr>
          <w:p w14:paraId="71F3F598" w14:textId="1A00D02F" w:rsidR="004C1D06" w:rsidRPr="008064BD" w:rsidRDefault="004C1D06" w:rsidP="008064BD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65" w:type="dxa"/>
            <w:tcBorders>
              <w:bottom w:val="single" w:sz="4" w:space="0" w:color="auto"/>
            </w:tcBorders>
          </w:tcPr>
          <w:p w14:paraId="264386B6" w14:textId="3AB5598F" w:rsidR="004C1D06" w:rsidRPr="008064BD" w:rsidRDefault="004C1D06" w:rsidP="008064BD">
            <w:pPr>
              <w:jc w:val="both"/>
              <w:rPr>
                <w:rFonts w:ascii="Times New Roman" w:hAnsi="Times New Roman" w:cs="Times New Roman"/>
              </w:rPr>
            </w:pPr>
            <w:r w:rsidRPr="008064BD">
              <w:rPr>
                <w:rFonts w:ascii="Times New Roman" w:hAnsi="Times New Roman" w:cs="Times New Roman"/>
              </w:rPr>
              <w:t>PYR1</w:t>
            </w:r>
          </w:p>
        </w:tc>
        <w:tc>
          <w:tcPr>
            <w:tcW w:w="1265" w:type="dxa"/>
            <w:tcBorders>
              <w:bottom w:val="single" w:sz="4" w:space="0" w:color="auto"/>
            </w:tcBorders>
          </w:tcPr>
          <w:p w14:paraId="0793ADD1" w14:textId="4B077473" w:rsidR="004C1D06" w:rsidRPr="008064BD" w:rsidRDefault="004C1D06" w:rsidP="008064BD">
            <w:pPr>
              <w:jc w:val="both"/>
              <w:rPr>
                <w:rFonts w:ascii="Times New Roman" w:hAnsi="Times New Roman" w:cs="Times New Roman"/>
              </w:rPr>
            </w:pPr>
            <w:r w:rsidRPr="008064BD">
              <w:rPr>
                <w:rFonts w:ascii="Times New Roman" w:hAnsi="Times New Roman" w:cs="Times New Roman"/>
              </w:rPr>
              <w:t>QUIN2</w:t>
            </w:r>
          </w:p>
        </w:tc>
        <w:tc>
          <w:tcPr>
            <w:tcW w:w="1265" w:type="dxa"/>
            <w:tcBorders>
              <w:bottom w:val="single" w:sz="4" w:space="0" w:color="auto"/>
            </w:tcBorders>
          </w:tcPr>
          <w:p w14:paraId="477FD928" w14:textId="348971FE" w:rsidR="004C1D06" w:rsidRPr="008064BD" w:rsidRDefault="004C1D06" w:rsidP="008064BD">
            <w:pPr>
              <w:jc w:val="both"/>
              <w:rPr>
                <w:rFonts w:ascii="Times New Roman" w:hAnsi="Times New Roman" w:cs="Times New Roman"/>
              </w:rPr>
            </w:pPr>
            <w:r w:rsidRPr="008064BD">
              <w:rPr>
                <w:rFonts w:ascii="Times New Roman" w:hAnsi="Times New Roman" w:cs="Times New Roman"/>
              </w:rPr>
              <w:t>PYR2</w:t>
            </w:r>
          </w:p>
        </w:tc>
        <w:tc>
          <w:tcPr>
            <w:tcW w:w="1265" w:type="dxa"/>
            <w:tcBorders>
              <w:bottom w:val="single" w:sz="4" w:space="0" w:color="auto"/>
            </w:tcBorders>
          </w:tcPr>
          <w:p w14:paraId="0EBAB025" w14:textId="737C7309" w:rsidR="004C1D06" w:rsidRPr="008064BD" w:rsidRDefault="004C1D06" w:rsidP="008064BD">
            <w:pPr>
              <w:jc w:val="both"/>
              <w:rPr>
                <w:rFonts w:ascii="Times New Roman" w:hAnsi="Times New Roman" w:cs="Times New Roman"/>
              </w:rPr>
            </w:pPr>
            <w:r w:rsidRPr="008064BD">
              <w:rPr>
                <w:rFonts w:ascii="Times New Roman" w:hAnsi="Times New Roman" w:cs="Times New Roman"/>
              </w:rPr>
              <w:t>PYR3</w:t>
            </w:r>
          </w:p>
        </w:tc>
        <w:tc>
          <w:tcPr>
            <w:tcW w:w="1266" w:type="dxa"/>
            <w:tcBorders>
              <w:bottom w:val="single" w:sz="4" w:space="0" w:color="auto"/>
            </w:tcBorders>
          </w:tcPr>
          <w:p w14:paraId="2B044266" w14:textId="3357D984" w:rsidR="004C1D06" w:rsidRPr="008064BD" w:rsidRDefault="004C1D06" w:rsidP="008064BD">
            <w:pPr>
              <w:jc w:val="both"/>
              <w:rPr>
                <w:rFonts w:ascii="Times New Roman" w:hAnsi="Times New Roman" w:cs="Times New Roman"/>
              </w:rPr>
            </w:pPr>
            <w:r w:rsidRPr="008064BD">
              <w:rPr>
                <w:rFonts w:ascii="Times New Roman" w:hAnsi="Times New Roman" w:cs="Times New Roman"/>
              </w:rPr>
              <w:t>PYR4</w:t>
            </w:r>
          </w:p>
        </w:tc>
      </w:tr>
      <w:tr w:rsidR="004C1D06" w:rsidRPr="008064BD" w14:paraId="243A4866" w14:textId="77777777" w:rsidTr="00B72BE2">
        <w:tc>
          <w:tcPr>
            <w:tcW w:w="1265" w:type="dxa"/>
          </w:tcPr>
          <w:p w14:paraId="4A996DF5" w14:textId="127B63A1" w:rsidR="004C1D06" w:rsidRPr="008064BD" w:rsidRDefault="004C1D06" w:rsidP="008064BD">
            <w:pPr>
              <w:jc w:val="both"/>
              <w:rPr>
                <w:rFonts w:ascii="Times New Roman" w:hAnsi="Times New Roman" w:cs="Times New Roman"/>
              </w:rPr>
            </w:pPr>
            <w:r w:rsidRPr="008064BD">
              <w:rPr>
                <w:rFonts w:ascii="Times New Roman" w:hAnsi="Times New Roman" w:cs="Times New Roman"/>
              </w:rPr>
              <w:t>QUIN1</w:t>
            </w:r>
          </w:p>
        </w:tc>
        <w:tc>
          <w:tcPr>
            <w:tcW w:w="1265" w:type="dxa"/>
            <w:tcBorders>
              <w:top w:val="single" w:sz="4" w:space="0" w:color="auto"/>
            </w:tcBorders>
          </w:tcPr>
          <w:p w14:paraId="03D9E57F" w14:textId="3D17E730" w:rsidR="004C1D06" w:rsidRPr="008064BD" w:rsidRDefault="004C1D06" w:rsidP="008064BD">
            <w:pPr>
              <w:jc w:val="both"/>
              <w:rPr>
                <w:rFonts w:ascii="Times New Roman" w:hAnsi="Times New Roman" w:cs="Times New Roman"/>
              </w:rPr>
            </w:pPr>
            <w:r w:rsidRPr="008064BD">
              <w:rPr>
                <w:rFonts w:ascii="Times New Roman" w:hAnsi="Times New Roman" w:cs="Times New Roman"/>
              </w:rPr>
              <w:t>27.6</w:t>
            </w:r>
          </w:p>
        </w:tc>
        <w:tc>
          <w:tcPr>
            <w:tcW w:w="1265" w:type="dxa"/>
            <w:tcBorders>
              <w:top w:val="single" w:sz="4" w:space="0" w:color="auto"/>
            </w:tcBorders>
          </w:tcPr>
          <w:p w14:paraId="5945EC50" w14:textId="76140B05" w:rsidR="004C1D06" w:rsidRPr="008064BD" w:rsidRDefault="004C1D06" w:rsidP="008064BD">
            <w:pPr>
              <w:jc w:val="both"/>
              <w:rPr>
                <w:rFonts w:ascii="Times New Roman" w:hAnsi="Times New Roman" w:cs="Times New Roman"/>
              </w:rPr>
            </w:pPr>
            <w:r w:rsidRPr="008064BD">
              <w:rPr>
                <w:rFonts w:ascii="Times New Roman" w:hAnsi="Times New Roman" w:cs="Times New Roman"/>
              </w:rPr>
              <w:t>71.8</w:t>
            </w:r>
          </w:p>
        </w:tc>
        <w:tc>
          <w:tcPr>
            <w:tcW w:w="1265" w:type="dxa"/>
            <w:tcBorders>
              <w:top w:val="single" w:sz="4" w:space="0" w:color="auto"/>
            </w:tcBorders>
          </w:tcPr>
          <w:p w14:paraId="6A879539" w14:textId="4C04CC17" w:rsidR="004C1D06" w:rsidRPr="008064BD" w:rsidRDefault="004C1D06" w:rsidP="008064BD">
            <w:pPr>
              <w:jc w:val="both"/>
              <w:rPr>
                <w:rFonts w:ascii="Times New Roman" w:hAnsi="Times New Roman" w:cs="Times New Roman"/>
              </w:rPr>
            </w:pPr>
            <w:r w:rsidRPr="008064BD">
              <w:rPr>
                <w:rFonts w:ascii="Times New Roman" w:hAnsi="Times New Roman" w:cs="Times New Roman"/>
              </w:rPr>
              <w:t>69.1</w:t>
            </w:r>
          </w:p>
        </w:tc>
        <w:tc>
          <w:tcPr>
            <w:tcW w:w="1265" w:type="dxa"/>
            <w:tcBorders>
              <w:top w:val="single" w:sz="4" w:space="0" w:color="auto"/>
            </w:tcBorders>
          </w:tcPr>
          <w:p w14:paraId="6E749594" w14:textId="6B09CF31" w:rsidR="004C1D06" w:rsidRPr="008064BD" w:rsidRDefault="004C1D06" w:rsidP="008064BD">
            <w:pPr>
              <w:jc w:val="both"/>
              <w:rPr>
                <w:rFonts w:ascii="Times New Roman" w:hAnsi="Times New Roman" w:cs="Times New Roman"/>
              </w:rPr>
            </w:pPr>
            <w:r w:rsidRPr="008064BD">
              <w:rPr>
                <w:rFonts w:ascii="Times New Roman" w:hAnsi="Times New Roman" w:cs="Times New Roman"/>
              </w:rPr>
              <w:t>59.8</w:t>
            </w:r>
          </w:p>
        </w:tc>
        <w:tc>
          <w:tcPr>
            <w:tcW w:w="1266" w:type="dxa"/>
            <w:tcBorders>
              <w:top w:val="single" w:sz="4" w:space="0" w:color="auto"/>
            </w:tcBorders>
          </w:tcPr>
          <w:p w14:paraId="099B41DC" w14:textId="6CBAD395" w:rsidR="004C1D06" w:rsidRPr="008064BD" w:rsidRDefault="004C1D06" w:rsidP="008064BD">
            <w:pPr>
              <w:jc w:val="both"/>
              <w:rPr>
                <w:rFonts w:ascii="Times New Roman" w:hAnsi="Times New Roman" w:cs="Times New Roman"/>
              </w:rPr>
            </w:pPr>
            <w:r w:rsidRPr="008064BD">
              <w:rPr>
                <w:rFonts w:ascii="Times New Roman" w:hAnsi="Times New Roman" w:cs="Times New Roman"/>
              </w:rPr>
              <w:t>64.4</w:t>
            </w:r>
          </w:p>
        </w:tc>
      </w:tr>
      <w:tr w:rsidR="004C1D06" w:rsidRPr="008064BD" w14:paraId="1FEB0986" w14:textId="77777777" w:rsidTr="00B72BE2">
        <w:tc>
          <w:tcPr>
            <w:tcW w:w="1265" w:type="dxa"/>
          </w:tcPr>
          <w:p w14:paraId="6AF842B9" w14:textId="53F45E55" w:rsidR="004C1D06" w:rsidRPr="008064BD" w:rsidRDefault="004C1D06" w:rsidP="008064BD">
            <w:pPr>
              <w:jc w:val="both"/>
              <w:rPr>
                <w:rFonts w:ascii="Times New Roman" w:hAnsi="Times New Roman" w:cs="Times New Roman"/>
              </w:rPr>
            </w:pPr>
            <w:r w:rsidRPr="008064BD">
              <w:rPr>
                <w:rFonts w:ascii="Times New Roman" w:hAnsi="Times New Roman" w:cs="Times New Roman"/>
              </w:rPr>
              <w:t>PYR1</w:t>
            </w:r>
          </w:p>
        </w:tc>
        <w:tc>
          <w:tcPr>
            <w:tcW w:w="1265" w:type="dxa"/>
          </w:tcPr>
          <w:p w14:paraId="07F255AC" w14:textId="77777777" w:rsidR="004C1D06" w:rsidRPr="008064BD" w:rsidRDefault="004C1D06" w:rsidP="008064BD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65" w:type="dxa"/>
          </w:tcPr>
          <w:p w14:paraId="76CD53D7" w14:textId="06C03BCC" w:rsidR="004C1D06" w:rsidRPr="008064BD" w:rsidRDefault="004C1D06" w:rsidP="008064BD">
            <w:pPr>
              <w:jc w:val="both"/>
              <w:rPr>
                <w:rFonts w:ascii="Times New Roman" w:hAnsi="Times New Roman" w:cs="Times New Roman"/>
              </w:rPr>
            </w:pPr>
            <w:r w:rsidRPr="008064BD">
              <w:rPr>
                <w:rFonts w:ascii="Times New Roman" w:hAnsi="Times New Roman" w:cs="Times New Roman"/>
              </w:rPr>
              <w:t>44.3</w:t>
            </w:r>
          </w:p>
        </w:tc>
        <w:tc>
          <w:tcPr>
            <w:tcW w:w="1265" w:type="dxa"/>
          </w:tcPr>
          <w:p w14:paraId="3E164D53" w14:textId="7E01F687" w:rsidR="004C1D06" w:rsidRPr="008064BD" w:rsidRDefault="004C1D06" w:rsidP="008064BD">
            <w:pPr>
              <w:jc w:val="both"/>
              <w:rPr>
                <w:rFonts w:ascii="Times New Roman" w:hAnsi="Times New Roman" w:cs="Times New Roman"/>
              </w:rPr>
            </w:pPr>
            <w:r w:rsidRPr="008064BD">
              <w:rPr>
                <w:rFonts w:ascii="Times New Roman" w:hAnsi="Times New Roman" w:cs="Times New Roman"/>
              </w:rPr>
              <w:t>53.9</w:t>
            </w:r>
          </w:p>
        </w:tc>
        <w:tc>
          <w:tcPr>
            <w:tcW w:w="1265" w:type="dxa"/>
          </w:tcPr>
          <w:p w14:paraId="78A14A7B" w14:textId="04EC6D7F" w:rsidR="004C1D06" w:rsidRPr="008064BD" w:rsidRDefault="004C1D06" w:rsidP="008064BD">
            <w:pPr>
              <w:jc w:val="both"/>
              <w:rPr>
                <w:rFonts w:ascii="Times New Roman" w:hAnsi="Times New Roman" w:cs="Times New Roman"/>
              </w:rPr>
            </w:pPr>
            <w:r w:rsidRPr="008064BD">
              <w:rPr>
                <w:rFonts w:ascii="Times New Roman" w:hAnsi="Times New Roman" w:cs="Times New Roman"/>
              </w:rPr>
              <w:t>50.7</w:t>
            </w:r>
          </w:p>
        </w:tc>
        <w:tc>
          <w:tcPr>
            <w:tcW w:w="1266" w:type="dxa"/>
          </w:tcPr>
          <w:p w14:paraId="5EB34F03" w14:textId="195FCE22" w:rsidR="004C1D06" w:rsidRPr="008064BD" w:rsidRDefault="004C1D06" w:rsidP="008064BD">
            <w:pPr>
              <w:jc w:val="both"/>
              <w:rPr>
                <w:rFonts w:ascii="Times New Roman" w:hAnsi="Times New Roman" w:cs="Times New Roman"/>
              </w:rPr>
            </w:pPr>
            <w:r w:rsidRPr="008064BD">
              <w:rPr>
                <w:rFonts w:ascii="Times New Roman" w:hAnsi="Times New Roman" w:cs="Times New Roman"/>
              </w:rPr>
              <w:t>59.4</w:t>
            </w:r>
          </w:p>
        </w:tc>
      </w:tr>
      <w:tr w:rsidR="004C1D06" w:rsidRPr="008064BD" w14:paraId="42F76F3A" w14:textId="77777777" w:rsidTr="00B72BE2">
        <w:tc>
          <w:tcPr>
            <w:tcW w:w="1265" w:type="dxa"/>
          </w:tcPr>
          <w:p w14:paraId="16D90E95" w14:textId="53D89E02" w:rsidR="004C1D06" w:rsidRPr="008064BD" w:rsidRDefault="004C1D06" w:rsidP="008064BD">
            <w:pPr>
              <w:jc w:val="both"/>
              <w:rPr>
                <w:rFonts w:ascii="Times New Roman" w:hAnsi="Times New Roman" w:cs="Times New Roman"/>
              </w:rPr>
            </w:pPr>
            <w:r w:rsidRPr="008064BD">
              <w:rPr>
                <w:rFonts w:ascii="Times New Roman" w:hAnsi="Times New Roman" w:cs="Times New Roman"/>
              </w:rPr>
              <w:t>QUIN2</w:t>
            </w:r>
          </w:p>
        </w:tc>
        <w:tc>
          <w:tcPr>
            <w:tcW w:w="1265" w:type="dxa"/>
          </w:tcPr>
          <w:p w14:paraId="4D084534" w14:textId="77777777" w:rsidR="004C1D06" w:rsidRPr="008064BD" w:rsidRDefault="004C1D06" w:rsidP="008064BD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65" w:type="dxa"/>
          </w:tcPr>
          <w:p w14:paraId="5153B13C" w14:textId="77777777" w:rsidR="004C1D06" w:rsidRPr="008064BD" w:rsidRDefault="004C1D06" w:rsidP="008064BD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65" w:type="dxa"/>
          </w:tcPr>
          <w:p w14:paraId="12C3205E" w14:textId="5D95E61B" w:rsidR="004C1D06" w:rsidRPr="008064BD" w:rsidRDefault="004C1D06" w:rsidP="008064BD">
            <w:pPr>
              <w:jc w:val="both"/>
              <w:rPr>
                <w:rFonts w:ascii="Times New Roman" w:hAnsi="Times New Roman" w:cs="Times New Roman"/>
              </w:rPr>
            </w:pPr>
            <w:r w:rsidRPr="008064BD">
              <w:rPr>
                <w:rFonts w:ascii="Times New Roman" w:hAnsi="Times New Roman" w:cs="Times New Roman"/>
              </w:rPr>
              <w:t>44.2</w:t>
            </w:r>
          </w:p>
        </w:tc>
        <w:tc>
          <w:tcPr>
            <w:tcW w:w="1265" w:type="dxa"/>
          </w:tcPr>
          <w:p w14:paraId="62BD7A42" w14:textId="47B53868" w:rsidR="004C1D06" w:rsidRPr="008064BD" w:rsidRDefault="004C1D06" w:rsidP="008064BD">
            <w:pPr>
              <w:jc w:val="both"/>
              <w:rPr>
                <w:rFonts w:ascii="Times New Roman" w:hAnsi="Times New Roman" w:cs="Times New Roman"/>
              </w:rPr>
            </w:pPr>
            <w:r w:rsidRPr="008064BD">
              <w:rPr>
                <w:rFonts w:ascii="Times New Roman" w:hAnsi="Times New Roman" w:cs="Times New Roman"/>
              </w:rPr>
              <w:t>53.7</w:t>
            </w:r>
          </w:p>
        </w:tc>
        <w:tc>
          <w:tcPr>
            <w:tcW w:w="1266" w:type="dxa"/>
          </w:tcPr>
          <w:p w14:paraId="1A081417" w14:textId="668C60F3" w:rsidR="004C1D06" w:rsidRPr="008064BD" w:rsidRDefault="004C1D06" w:rsidP="008064BD">
            <w:pPr>
              <w:jc w:val="both"/>
              <w:rPr>
                <w:rFonts w:ascii="Times New Roman" w:hAnsi="Times New Roman" w:cs="Times New Roman"/>
              </w:rPr>
            </w:pPr>
            <w:r w:rsidRPr="008064BD">
              <w:rPr>
                <w:rFonts w:ascii="Times New Roman" w:hAnsi="Times New Roman" w:cs="Times New Roman"/>
              </w:rPr>
              <w:t>63.2</w:t>
            </w:r>
          </w:p>
        </w:tc>
      </w:tr>
      <w:tr w:rsidR="004C1D06" w:rsidRPr="008064BD" w14:paraId="3D208CB2" w14:textId="77777777" w:rsidTr="00B72BE2">
        <w:tc>
          <w:tcPr>
            <w:tcW w:w="1265" w:type="dxa"/>
          </w:tcPr>
          <w:p w14:paraId="2972D8BE" w14:textId="5714BE65" w:rsidR="004C1D06" w:rsidRPr="008064BD" w:rsidRDefault="004C1D06" w:rsidP="008064BD">
            <w:pPr>
              <w:jc w:val="both"/>
              <w:rPr>
                <w:rFonts w:ascii="Times New Roman" w:hAnsi="Times New Roman" w:cs="Times New Roman"/>
              </w:rPr>
            </w:pPr>
            <w:r w:rsidRPr="008064BD">
              <w:rPr>
                <w:rFonts w:ascii="Times New Roman" w:hAnsi="Times New Roman" w:cs="Times New Roman"/>
              </w:rPr>
              <w:t>PYR2</w:t>
            </w:r>
          </w:p>
        </w:tc>
        <w:tc>
          <w:tcPr>
            <w:tcW w:w="1265" w:type="dxa"/>
          </w:tcPr>
          <w:p w14:paraId="13B6435D" w14:textId="77777777" w:rsidR="004C1D06" w:rsidRPr="008064BD" w:rsidRDefault="004C1D06" w:rsidP="008064BD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65" w:type="dxa"/>
          </w:tcPr>
          <w:p w14:paraId="5242FB29" w14:textId="77777777" w:rsidR="004C1D06" w:rsidRPr="008064BD" w:rsidRDefault="004C1D06" w:rsidP="008064BD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65" w:type="dxa"/>
          </w:tcPr>
          <w:p w14:paraId="6EAA2C75" w14:textId="77777777" w:rsidR="004C1D06" w:rsidRPr="008064BD" w:rsidRDefault="004C1D06" w:rsidP="008064BD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65" w:type="dxa"/>
          </w:tcPr>
          <w:p w14:paraId="1178792C" w14:textId="2920D8E8" w:rsidR="004C1D06" w:rsidRPr="008064BD" w:rsidRDefault="004C1D06" w:rsidP="008064BD">
            <w:pPr>
              <w:jc w:val="both"/>
              <w:rPr>
                <w:rFonts w:ascii="Times New Roman" w:hAnsi="Times New Roman" w:cs="Times New Roman"/>
              </w:rPr>
            </w:pPr>
            <w:r w:rsidRPr="008064BD">
              <w:rPr>
                <w:rFonts w:ascii="Times New Roman" w:hAnsi="Times New Roman" w:cs="Times New Roman"/>
              </w:rPr>
              <w:t>13.6</w:t>
            </w:r>
          </w:p>
        </w:tc>
        <w:tc>
          <w:tcPr>
            <w:tcW w:w="1266" w:type="dxa"/>
          </w:tcPr>
          <w:p w14:paraId="55CD396A" w14:textId="10ED516F" w:rsidR="004C1D06" w:rsidRPr="008064BD" w:rsidRDefault="004C1D06" w:rsidP="008064BD">
            <w:pPr>
              <w:jc w:val="both"/>
              <w:rPr>
                <w:rFonts w:ascii="Times New Roman" w:hAnsi="Times New Roman" w:cs="Times New Roman"/>
              </w:rPr>
            </w:pPr>
            <w:r w:rsidRPr="008064BD">
              <w:rPr>
                <w:rFonts w:ascii="Times New Roman" w:hAnsi="Times New Roman" w:cs="Times New Roman"/>
              </w:rPr>
              <w:t>20.1</w:t>
            </w:r>
          </w:p>
        </w:tc>
      </w:tr>
      <w:tr w:rsidR="004C1D06" w:rsidRPr="008064BD" w14:paraId="2A79C99B" w14:textId="77777777" w:rsidTr="00B72BE2">
        <w:tc>
          <w:tcPr>
            <w:tcW w:w="1265" w:type="dxa"/>
          </w:tcPr>
          <w:p w14:paraId="24C265CD" w14:textId="5D934EC3" w:rsidR="004C1D06" w:rsidRPr="008064BD" w:rsidRDefault="004C1D06" w:rsidP="008064BD">
            <w:pPr>
              <w:jc w:val="both"/>
              <w:rPr>
                <w:rFonts w:ascii="Times New Roman" w:hAnsi="Times New Roman" w:cs="Times New Roman"/>
              </w:rPr>
            </w:pPr>
            <w:r w:rsidRPr="008064BD">
              <w:rPr>
                <w:rFonts w:ascii="Times New Roman" w:hAnsi="Times New Roman" w:cs="Times New Roman"/>
              </w:rPr>
              <w:t>PYR3</w:t>
            </w:r>
          </w:p>
        </w:tc>
        <w:tc>
          <w:tcPr>
            <w:tcW w:w="1265" w:type="dxa"/>
          </w:tcPr>
          <w:p w14:paraId="2C86545A" w14:textId="77777777" w:rsidR="004C1D06" w:rsidRPr="008064BD" w:rsidRDefault="004C1D06" w:rsidP="008064BD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65" w:type="dxa"/>
          </w:tcPr>
          <w:p w14:paraId="385EB90B" w14:textId="77777777" w:rsidR="004C1D06" w:rsidRPr="008064BD" w:rsidRDefault="004C1D06" w:rsidP="008064BD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65" w:type="dxa"/>
          </w:tcPr>
          <w:p w14:paraId="24EDA541" w14:textId="77777777" w:rsidR="004C1D06" w:rsidRPr="008064BD" w:rsidRDefault="004C1D06" w:rsidP="008064BD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65" w:type="dxa"/>
          </w:tcPr>
          <w:p w14:paraId="4BE96250" w14:textId="77777777" w:rsidR="004C1D06" w:rsidRPr="008064BD" w:rsidRDefault="004C1D06" w:rsidP="008064BD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66" w:type="dxa"/>
          </w:tcPr>
          <w:p w14:paraId="536D7DA3" w14:textId="0C9BD0FB" w:rsidR="004C1D06" w:rsidRPr="008064BD" w:rsidRDefault="004C1D06" w:rsidP="008064BD">
            <w:pPr>
              <w:jc w:val="both"/>
              <w:rPr>
                <w:rFonts w:ascii="Times New Roman" w:hAnsi="Times New Roman" w:cs="Times New Roman"/>
              </w:rPr>
            </w:pPr>
            <w:r w:rsidRPr="008064BD">
              <w:rPr>
                <w:rFonts w:ascii="Times New Roman" w:hAnsi="Times New Roman" w:cs="Times New Roman"/>
              </w:rPr>
              <w:t>10.2</w:t>
            </w:r>
          </w:p>
        </w:tc>
      </w:tr>
      <w:bookmarkEnd w:id="0"/>
    </w:tbl>
    <w:p w14:paraId="7E0F8FBC" w14:textId="77777777" w:rsidR="00316462" w:rsidRDefault="00316462" w:rsidP="008064BD">
      <w:pPr>
        <w:jc w:val="both"/>
      </w:pPr>
    </w:p>
    <w:sectPr w:rsidR="00316462" w:rsidSect="00034616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ourier">
    <w:panose1 w:val="02070409020205020404"/>
    <w:charset w:val="00"/>
    <w:family w:val="auto"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FB12693A"/>
    <w:lvl w:ilvl="0">
      <w:start w:val="1"/>
      <w:numFmt w:val="decimal"/>
      <w:pStyle w:val="Listaconnmeros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38441652"/>
    <w:lvl w:ilvl="0">
      <w:start w:val="1"/>
      <w:numFmt w:val="decimal"/>
      <w:pStyle w:val="Listaconnmeros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 w15:restartNumberingAfterBreak="0">
    <w:nsid w:val="FFFFFF82"/>
    <w:multiLevelType w:val="singleLevel"/>
    <w:tmpl w:val="F3EAFDEC"/>
    <w:lvl w:ilvl="0">
      <w:start w:val="1"/>
      <w:numFmt w:val="bullet"/>
      <w:pStyle w:val="Listaconvietas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 w15:restartNumberingAfterBreak="0">
    <w:nsid w:val="FFFFFF83"/>
    <w:multiLevelType w:val="singleLevel"/>
    <w:tmpl w:val="3D1EFFD4"/>
    <w:lvl w:ilvl="0">
      <w:start w:val="1"/>
      <w:numFmt w:val="bullet"/>
      <w:pStyle w:val="Listaconvietas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 w15:restartNumberingAfterBreak="0">
    <w:nsid w:val="FFFFFF88"/>
    <w:multiLevelType w:val="singleLevel"/>
    <w:tmpl w:val="D0A62B40"/>
    <w:lvl w:ilvl="0">
      <w:start w:val="1"/>
      <w:numFmt w:val="decimal"/>
      <w:pStyle w:val="Listaconnmeros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 w15:restartNumberingAfterBreak="0">
    <w:nsid w:val="FFFFFF89"/>
    <w:multiLevelType w:val="singleLevel"/>
    <w:tmpl w:val="29761A62"/>
    <w:lvl w:ilvl="0">
      <w:start w:val="1"/>
      <w:numFmt w:val="bullet"/>
      <w:pStyle w:val="Listaconvieta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8"/>
  </w:num>
  <w:num w:numId="2">
    <w:abstractNumId w:val="6"/>
  </w:num>
  <w:num w:numId="3">
    <w:abstractNumId w:val="5"/>
  </w:num>
  <w:num w:numId="4">
    <w:abstractNumId w:val="4"/>
  </w:num>
  <w:num w:numId="5">
    <w:abstractNumId w:val="7"/>
  </w:num>
  <w:num w:numId="6">
    <w:abstractNumId w:val="3"/>
  </w:num>
  <w:num w:numId="7">
    <w:abstractNumId w:val="2"/>
  </w:num>
  <w:num w:numId="8">
    <w:abstractNumId w:val="1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 w:grammar="clean"/>
  <w:defaultTabStop w:val="720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47730"/>
    <w:rsid w:val="00034616"/>
    <w:rsid w:val="0006063C"/>
    <w:rsid w:val="00081978"/>
    <w:rsid w:val="0015074B"/>
    <w:rsid w:val="00237631"/>
    <w:rsid w:val="0029639D"/>
    <w:rsid w:val="00316462"/>
    <w:rsid w:val="00325343"/>
    <w:rsid w:val="00326F90"/>
    <w:rsid w:val="003B5512"/>
    <w:rsid w:val="004C1D06"/>
    <w:rsid w:val="008064BD"/>
    <w:rsid w:val="008542B6"/>
    <w:rsid w:val="00A94573"/>
    <w:rsid w:val="00AA1D8D"/>
    <w:rsid w:val="00B47730"/>
    <w:rsid w:val="00B72BE2"/>
    <w:rsid w:val="00CB0664"/>
    <w:rsid w:val="00FC69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;"/>
  <w14:docId w14:val="3798099B"/>
  <w14:defaultImageDpi w14:val="300"/>
  <w15:docId w15:val="{DF69E390-3663-4D14-B9B1-24B39D1057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rsid w:val="00FC693F"/>
  </w:style>
  <w:style w:type="paragraph" w:styleId="Ttulo1">
    <w:name w:val="heading 1"/>
    <w:basedOn w:val="Normal"/>
    <w:next w:val="Normal"/>
    <w:link w:val="Ttulo1Car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E618BF"/>
  </w:style>
  <w:style w:type="paragraph" w:styleId="Piedepgina">
    <w:name w:val="footer"/>
    <w:basedOn w:val="Normal"/>
    <w:link w:val="PiedepginaC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E618BF"/>
  </w:style>
  <w:style w:type="paragraph" w:styleId="Sinespaciado">
    <w:name w:val="No Spacing"/>
    <w:uiPriority w:val="1"/>
    <w:qFormat/>
    <w:rsid w:val="00FC693F"/>
    <w:pPr>
      <w:spacing w:after="0" w:line="240" w:lineRule="auto"/>
    </w:pPr>
  </w:style>
  <w:style w:type="character" w:customStyle="1" w:styleId="Ttulo1Car">
    <w:name w:val="Título 1 Car"/>
    <w:basedOn w:val="Fuentedeprrafopredeter"/>
    <w:link w:val="Ttulo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tulo2Car">
    <w:name w:val="Título 2 Car"/>
    <w:basedOn w:val="Fuentedeprrafopredeter"/>
    <w:link w:val="Ttulo2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tulo">
    <w:name w:val="Subtitle"/>
    <w:basedOn w:val="Normal"/>
    <w:next w:val="Normal"/>
    <w:link w:val="SubttuloCar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tuloCar">
    <w:name w:val="Subtítulo Car"/>
    <w:basedOn w:val="Fuentedeprrafopredeter"/>
    <w:link w:val="Subttulo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Prrafodelista">
    <w:name w:val="List Paragraph"/>
    <w:basedOn w:val="Normal"/>
    <w:uiPriority w:val="34"/>
    <w:qFormat/>
    <w:rsid w:val="00FC693F"/>
    <w:pPr>
      <w:ind w:left="720"/>
      <w:contextualSpacing/>
    </w:pPr>
  </w:style>
  <w:style w:type="paragraph" w:styleId="Textoindependiente">
    <w:name w:val="Body Text"/>
    <w:basedOn w:val="Normal"/>
    <w:link w:val="TextoindependienteCar"/>
    <w:uiPriority w:val="99"/>
    <w:unhideWhenUsed/>
    <w:rsid w:val="00AA1D8D"/>
    <w:pPr>
      <w:spacing w:after="120"/>
    </w:pPr>
  </w:style>
  <w:style w:type="character" w:customStyle="1" w:styleId="TextoindependienteCar">
    <w:name w:val="Texto independiente Car"/>
    <w:basedOn w:val="Fuentedeprrafopredeter"/>
    <w:link w:val="Textoindependiente"/>
    <w:uiPriority w:val="99"/>
    <w:rsid w:val="00AA1D8D"/>
  </w:style>
  <w:style w:type="paragraph" w:styleId="Textoindependiente2">
    <w:name w:val="Body Text 2"/>
    <w:basedOn w:val="Normal"/>
    <w:link w:val="Textoindependiente2Car"/>
    <w:uiPriority w:val="99"/>
    <w:unhideWhenUsed/>
    <w:rsid w:val="00AA1D8D"/>
    <w:pPr>
      <w:spacing w:after="120" w:line="480" w:lineRule="auto"/>
    </w:pPr>
  </w:style>
  <w:style w:type="character" w:customStyle="1" w:styleId="Textoindependiente2Car">
    <w:name w:val="Texto independiente 2 Car"/>
    <w:basedOn w:val="Fuentedeprrafopredeter"/>
    <w:link w:val="Textoindependiente2"/>
    <w:uiPriority w:val="99"/>
    <w:rsid w:val="00AA1D8D"/>
  </w:style>
  <w:style w:type="paragraph" w:styleId="Textoindependiente3">
    <w:name w:val="Body Text 3"/>
    <w:basedOn w:val="Normal"/>
    <w:link w:val="Textoindependiente3Car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Textoindependiente3Car">
    <w:name w:val="Texto independiente 3 Car"/>
    <w:basedOn w:val="Fuentedeprrafopredeter"/>
    <w:link w:val="Textoindependiente3"/>
    <w:uiPriority w:val="99"/>
    <w:rsid w:val="00AA1D8D"/>
    <w:rPr>
      <w:sz w:val="16"/>
      <w:szCs w:val="16"/>
    </w:rPr>
  </w:style>
  <w:style w:type="paragraph" w:styleId="Lista">
    <w:name w:val="List"/>
    <w:basedOn w:val="Normal"/>
    <w:uiPriority w:val="99"/>
    <w:unhideWhenUsed/>
    <w:rsid w:val="00AA1D8D"/>
    <w:pPr>
      <w:ind w:left="360" w:hanging="360"/>
      <w:contextualSpacing/>
    </w:pPr>
  </w:style>
  <w:style w:type="paragraph" w:styleId="Lista2">
    <w:name w:val="List 2"/>
    <w:basedOn w:val="Normal"/>
    <w:uiPriority w:val="99"/>
    <w:unhideWhenUsed/>
    <w:rsid w:val="00326F90"/>
    <w:pPr>
      <w:ind w:left="720" w:hanging="360"/>
      <w:contextualSpacing/>
    </w:pPr>
  </w:style>
  <w:style w:type="paragraph" w:styleId="Lista3">
    <w:name w:val="List 3"/>
    <w:basedOn w:val="Normal"/>
    <w:uiPriority w:val="99"/>
    <w:unhideWhenUsed/>
    <w:rsid w:val="00326F90"/>
    <w:pPr>
      <w:ind w:left="1080" w:hanging="360"/>
      <w:contextualSpacing/>
    </w:pPr>
  </w:style>
  <w:style w:type="paragraph" w:styleId="Listaconvietas">
    <w:name w:val="List Bullet"/>
    <w:basedOn w:val="Normal"/>
    <w:uiPriority w:val="99"/>
    <w:unhideWhenUsed/>
    <w:rsid w:val="00326F90"/>
    <w:pPr>
      <w:numPr>
        <w:numId w:val="1"/>
      </w:numPr>
      <w:contextualSpacing/>
    </w:pPr>
  </w:style>
  <w:style w:type="paragraph" w:styleId="Listaconvietas2">
    <w:name w:val="List Bullet 2"/>
    <w:basedOn w:val="Normal"/>
    <w:uiPriority w:val="99"/>
    <w:unhideWhenUsed/>
    <w:rsid w:val="00326F90"/>
    <w:pPr>
      <w:numPr>
        <w:numId w:val="2"/>
      </w:numPr>
      <w:contextualSpacing/>
    </w:pPr>
  </w:style>
  <w:style w:type="paragraph" w:styleId="Listaconvietas3">
    <w:name w:val="List Bullet 3"/>
    <w:basedOn w:val="Normal"/>
    <w:uiPriority w:val="99"/>
    <w:unhideWhenUsed/>
    <w:rsid w:val="00326F90"/>
    <w:pPr>
      <w:numPr>
        <w:numId w:val="3"/>
      </w:numPr>
      <w:contextualSpacing/>
    </w:pPr>
  </w:style>
  <w:style w:type="paragraph" w:styleId="Listaconnmeros">
    <w:name w:val="List Number"/>
    <w:basedOn w:val="Normal"/>
    <w:uiPriority w:val="99"/>
    <w:unhideWhenUsed/>
    <w:rsid w:val="00326F90"/>
    <w:pPr>
      <w:numPr>
        <w:numId w:val="5"/>
      </w:numPr>
      <w:contextualSpacing/>
    </w:pPr>
  </w:style>
  <w:style w:type="paragraph" w:styleId="Listaconnmeros2">
    <w:name w:val="List Number 2"/>
    <w:basedOn w:val="Normal"/>
    <w:uiPriority w:val="99"/>
    <w:unhideWhenUsed/>
    <w:rsid w:val="0029639D"/>
    <w:pPr>
      <w:numPr>
        <w:numId w:val="6"/>
      </w:numPr>
      <w:contextualSpacing/>
    </w:pPr>
  </w:style>
  <w:style w:type="paragraph" w:styleId="Listaconnmeros3">
    <w:name w:val="List Number 3"/>
    <w:basedOn w:val="Normal"/>
    <w:uiPriority w:val="99"/>
    <w:unhideWhenUsed/>
    <w:rsid w:val="0029639D"/>
    <w:pPr>
      <w:numPr>
        <w:numId w:val="7"/>
      </w:numPr>
      <w:contextualSpacing/>
    </w:pPr>
  </w:style>
  <w:style w:type="paragraph" w:styleId="Continuarlista">
    <w:name w:val="List Continue"/>
    <w:basedOn w:val="Normal"/>
    <w:uiPriority w:val="99"/>
    <w:unhideWhenUsed/>
    <w:rsid w:val="0029639D"/>
    <w:pPr>
      <w:spacing w:after="120"/>
      <w:ind w:left="360"/>
      <w:contextualSpacing/>
    </w:pPr>
  </w:style>
  <w:style w:type="paragraph" w:styleId="Continuarlista2">
    <w:name w:val="List Continue 2"/>
    <w:basedOn w:val="Normal"/>
    <w:uiPriority w:val="99"/>
    <w:unhideWhenUsed/>
    <w:rsid w:val="0029639D"/>
    <w:pPr>
      <w:spacing w:after="120"/>
      <w:ind w:left="720"/>
      <w:contextualSpacing/>
    </w:pPr>
  </w:style>
  <w:style w:type="paragraph" w:styleId="Continuarlista3">
    <w:name w:val="List Continue 3"/>
    <w:basedOn w:val="Normal"/>
    <w:uiPriority w:val="99"/>
    <w:unhideWhenUsed/>
    <w:rsid w:val="0029639D"/>
    <w:pPr>
      <w:spacing w:after="120"/>
      <w:ind w:left="1080"/>
      <w:contextualSpacing/>
    </w:pPr>
  </w:style>
  <w:style w:type="paragraph" w:styleId="Textomacro">
    <w:name w:val="macro"/>
    <w:link w:val="TextomacroCar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TextomacroCar">
    <w:name w:val="Texto macro Car"/>
    <w:basedOn w:val="Fuentedeprrafopredeter"/>
    <w:link w:val="Textomacro"/>
    <w:uiPriority w:val="99"/>
    <w:rsid w:val="0029639D"/>
    <w:rPr>
      <w:rFonts w:ascii="Courier" w:hAnsi="Courier"/>
      <w:sz w:val="20"/>
      <w:szCs w:val="20"/>
    </w:rPr>
  </w:style>
  <w:style w:type="paragraph" w:styleId="Cita">
    <w:name w:val="Quote"/>
    <w:basedOn w:val="Normal"/>
    <w:next w:val="Normal"/>
    <w:link w:val="CitaCar"/>
    <w:uiPriority w:val="29"/>
    <w:qFormat/>
    <w:rsid w:val="00FC693F"/>
    <w:rPr>
      <w:i/>
      <w:iCs/>
      <w:color w:val="000000" w:themeColor="text1"/>
    </w:rPr>
  </w:style>
  <w:style w:type="character" w:customStyle="1" w:styleId="CitaCar">
    <w:name w:val="Cita Car"/>
    <w:basedOn w:val="Fuentedeprrafopredeter"/>
    <w:link w:val="Cita"/>
    <w:uiPriority w:val="29"/>
    <w:rsid w:val="00FC693F"/>
    <w:rPr>
      <w:i/>
      <w:iCs/>
      <w:color w:val="000000" w:themeColor="text1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Descripcin">
    <w:name w:val="caption"/>
    <w:basedOn w:val="Normal"/>
    <w:next w:val="Normal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Textoennegrita">
    <w:name w:val="Strong"/>
    <w:basedOn w:val="Fuentedeprrafopredeter"/>
    <w:uiPriority w:val="22"/>
    <w:qFormat/>
    <w:rsid w:val="00FC693F"/>
    <w:rPr>
      <w:b/>
      <w:bCs/>
    </w:rPr>
  </w:style>
  <w:style w:type="character" w:styleId="nfasis">
    <w:name w:val="Emphasis"/>
    <w:basedOn w:val="Fuentedeprrafopredeter"/>
    <w:uiPriority w:val="20"/>
    <w:qFormat/>
    <w:rsid w:val="00FC693F"/>
    <w:rPr>
      <w:i/>
      <w:iCs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FC693F"/>
    <w:rPr>
      <w:b/>
      <w:bCs/>
      <w:i/>
      <w:iCs/>
      <w:color w:val="4F81BD" w:themeColor="accent1"/>
    </w:rPr>
  </w:style>
  <w:style w:type="character" w:styleId="nfasissutil">
    <w:name w:val="Subtle Emphasis"/>
    <w:basedOn w:val="Fuentedeprrafopredeter"/>
    <w:uiPriority w:val="19"/>
    <w:qFormat/>
    <w:rsid w:val="00FC693F"/>
    <w:rPr>
      <w:i/>
      <w:iCs/>
      <w:color w:val="808080" w:themeColor="text1" w:themeTint="7F"/>
    </w:rPr>
  </w:style>
  <w:style w:type="character" w:styleId="nfasisintenso">
    <w:name w:val="Intense Emphasis"/>
    <w:basedOn w:val="Fuentedeprrafopredeter"/>
    <w:uiPriority w:val="21"/>
    <w:qFormat/>
    <w:rsid w:val="00FC693F"/>
    <w:rPr>
      <w:b/>
      <w:bCs/>
      <w:i/>
      <w:iCs/>
      <w:color w:val="4F81BD" w:themeColor="accent1"/>
    </w:rPr>
  </w:style>
  <w:style w:type="character" w:styleId="Referenciasutil">
    <w:name w:val="Subtle Reference"/>
    <w:basedOn w:val="Fuentedeprrafopredeter"/>
    <w:uiPriority w:val="31"/>
    <w:qFormat/>
    <w:rsid w:val="00FC693F"/>
    <w:rPr>
      <w:smallCaps/>
      <w:color w:val="C0504D" w:themeColor="accent2"/>
      <w:u w:val="single"/>
    </w:rPr>
  </w:style>
  <w:style w:type="character" w:styleId="Referenciaintensa">
    <w:name w:val="Intense Reference"/>
    <w:basedOn w:val="Fuentedeprrafopredeter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Ttulodellibro">
    <w:name w:val="Book Title"/>
    <w:basedOn w:val="Fuentedeprrafopredeter"/>
    <w:uiPriority w:val="33"/>
    <w:qFormat/>
    <w:rsid w:val="00FC693F"/>
    <w:rPr>
      <w:b/>
      <w:bCs/>
      <w:smallCaps/>
      <w:spacing w:val="5"/>
    </w:rPr>
  </w:style>
  <w:style w:type="paragraph" w:styleId="TtuloTDC">
    <w:name w:val="TOC Heading"/>
    <w:basedOn w:val="Ttulo1"/>
    <w:next w:val="Normal"/>
    <w:uiPriority w:val="39"/>
    <w:semiHidden/>
    <w:unhideWhenUsed/>
    <w:qFormat/>
    <w:rsid w:val="00FC693F"/>
    <w:pPr>
      <w:outlineLvl w:val="9"/>
    </w:pPr>
  </w:style>
  <w:style w:type="table" w:styleId="Tablaconcuadrcula">
    <w:name w:val="Table Grid"/>
    <w:basedOn w:val="Tablanormal"/>
    <w:uiPriority w:val="59"/>
    <w:rsid w:val="00FC69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Sombreadoclaro">
    <w:name w:val="Light Shading"/>
    <w:basedOn w:val="Tablanormal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Sombreadoclaro-nfasis1">
    <w:name w:val="Light Shading Accent 1"/>
    <w:basedOn w:val="Tablanormal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Sombreadoclaro-nfasis2">
    <w:name w:val="Light Shading Accent 2"/>
    <w:basedOn w:val="Tablanormal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Sombreadoclaro-nfasis3">
    <w:name w:val="Light Shading Accent 3"/>
    <w:basedOn w:val="Tablanormal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Sombreadoclaro-nfasis4">
    <w:name w:val="Light Shading Accent 4"/>
    <w:basedOn w:val="Tablanormal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Sombreadoclaro-nfasis5">
    <w:name w:val="Light Shading Accent 5"/>
    <w:basedOn w:val="Tablanormal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Sombreadoclaro-nfasis6">
    <w:name w:val="Light Shading Accent 6"/>
    <w:basedOn w:val="Tablanormal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Listaclara">
    <w:name w:val="Light List"/>
    <w:basedOn w:val="Tablanormal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staclara-nfasis1">
    <w:name w:val="Light List Accent 1"/>
    <w:basedOn w:val="Tablanormal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staclara-nfasis2">
    <w:name w:val="Light List Accent 2"/>
    <w:basedOn w:val="Tabla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Listaclara-nfasis3">
    <w:name w:val="Light List Accent 3"/>
    <w:basedOn w:val="Tabla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Listaclara-nfasis4">
    <w:name w:val="Light List Accent 4"/>
    <w:basedOn w:val="Tabla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Listaclara-nfasis5">
    <w:name w:val="Light List Accent 5"/>
    <w:basedOn w:val="Tabla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Listaclara-nfasis6">
    <w:name w:val="Light List Accent 6"/>
    <w:basedOn w:val="Tabla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Cuadrculaclara">
    <w:name w:val="Light Grid"/>
    <w:basedOn w:val="Tabla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Cuadrculaclara-nfasis1">
    <w:name w:val="Light Grid Accent 1"/>
    <w:basedOn w:val="Tabla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Cuadrculaclara-nfasis2">
    <w:name w:val="Light Grid Accent 2"/>
    <w:basedOn w:val="Tabla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Cuadrculaclara-nfasis3">
    <w:name w:val="Light Grid Accent 3"/>
    <w:basedOn w:val="Tabla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Cuadrculaclara-nfasis4">
    <w:name w:val="Light Grid Accent 4"/>
    <w:basedOn w:val="Tabla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Cuadrculaclara-nfasis5">
    <w:name w:val="Light Grid Accent 5"/>
    <w:basedOn w:val="Tabla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Cuadrculaclara-nfasis6">
    <w:name w:val="Light Grid Accent 6"/>
    <w:basedOn w:val="Tabla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Sombreadomedio1">
    <w:name w:val="Medium Shading 1"/>
    <w:basedOn w:val="Tabla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edio1-nfasis1">
    <w:name w:val="Medium Shading 1 Accent 1"/>
    <w:basedOn w:val="Tabla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edio1-nfasis2">
    <w:name w:val="Medium Shading 1 Accent 2"/>
    <w:basedOn w:val="Tabla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edio1-nfasis3">
    <w:name w:val="Medium Shading 1 Accent 3"/>
    <w:basedOn w:val="Tabla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edio1-nfasis4">
    <w:name w:val="Medium Shading 1 Accent 4"/>
    <w:basedOn w:val="Tabla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edio1-nfasis5">
    <w:name w:val="Medium Shading 1 Accent 5"/>
    <w:basedOn w:val="Tabla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edio1-nfasis6">
    <w:name w:val="Medium Shading 1 Accent 6"/>
    <w:basedOn w:val="Tabla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edio2">
    <w:name w:val="Medium Shading 2"/>
    <w:basedOn w:val="Tabla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Sombreadomedio2-nfasis1">
    <w:name w:val="Medium Shading 2 Accent 1"/>
    <w:basedOn w:val="Tabla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Sombreadomedio2-nfasis2">
    <w:name w:val="Medium Shading 2 Accent 2"/>
    <w:basedOn w:val="Tabla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Sombreadomedio2-nfasis3">
    <w:name w:val="Medium Shading 2 Accent 3"/>
    <w:basedOn w:val="Tabla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Sombreadomedio2-nfasis4">
    <w:name w:val="Medium Shading 2 Accent 4"/>
    <w:basedOn w:val="Tabla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Sombreadomedio2-nfasis5">
    <w:name w:val="Medium Shading 2 Accent 5"/>
    <w:basedOn w:val="Tabla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Sombreadomedio2-nfasis6">
    <w:name w:val="Medium Shading 2 Accent 6"/>
    <w:basedOn w:val="Tabla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Listamedia1">
    <w:name w:val="Medium List 1"/>
    <w:basedOn w:val="Tabla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Listamedia1-nfasis1">
    <w:name w:val="Medium List 1 Accent 1"/>
    <w:basedOn w:val="Tabla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Listamedia1-nfasis2">
    <w:name w:val="Medium List 1 Accent 2"/>
    <w:basedOn w:val="Tabla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Listamedia1-nfasis3">
    <w:name w:val="Medium List 1 Accent 3"/>
    <w:basedOn w:val="Tabla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Listamedia1-nfasis4">
    <w:name w:val="Medium List 1 Accent 4"/>
    <w:basedOn w:val="Tabla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Listamedia1-nfasis5">
    <w:name w:val="Medium List 1 Accent 5"/>
    <w:basedOn w:val="Tabla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Listamedia1-nfasis6">
    <w:name w:val="Medium List 1 Accent 6"/>
    <w:basedOn w:val="Tabla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Listamedia2">
    <w:name w:val="Medium List 2"/>
    <w:basedOn w:val="Tabla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amedia2-nfasis1">
    <w:name w:val="Medium List 2 Accent 1"/>
    <w:basedOn w:val="Tabla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amedia2-nfasis2">
    <w:name w:val="Medium List 2 Accent 2"/>
    <w:basedOn w:val="Tabla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amedia2-nfasis3">
    <w:name w:val="Medium List 2 Accent 3"/>
    <w:basedOn w:val="Tabla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amedia2-nfasis4">
    <w:name w:val="Medium List 2 Accent 4"/>
    <w:basedOn w:val="Tabla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amedia2-nfasis5">
    <w:name w:val="Medium List 2 Accent 5"/>
    <w:basedOn w:val="Tabla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amedia2-nfasis6">
    <w:name w:val="Medium List 2 Accent 6"/>
    <w:basedOn w:val="Tabla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Cuadrculamedia1">
    <w:name w:val="Medium Grid 1"/>
    <w:basedOn w:val="Tabla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uadrculamedia1-nfasis1">
    <w:name w:val="Medium Grid 1 Accent 1"/>
    <w:basedOn w:val="Tabla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Cuadrculamedia1-nfasis2">
    <w:name w:val="Medium Grid 1 Accent 2"/>
    <w:basedOn w:val="Tabla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Cuadrculamedia1-nfasis3">
    <w:name w:val="Medium Grid 1 Accent 3"/>
    <w:basedOn w:val="Tabla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uadrculamedia1-nfasis4">
    <w:name w:val="Medium Grid 1 Accent 4"/>
    <w:basedOn w:val="Tabla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Cuadrculamedia1-nfasis5">
    <w:name w:val="Medium Grid 1 Accent 5"/>
    <w:basedOn w:val="Tabla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Cuadrculamedia1-nfasis6">
    <w:name w:val="Medium Grid 1 Accent 6"/>
    <w:basedOn w:val="Tabla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Cuadrculamedia2">
    <w:name w:val="Medium Grid 2"/>
    <w:basedOn w:val="Tabla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Cuadrculamedia2-nfasis1">
    <w:name w:val="Medium Grid 2 Accent 1"/>
    <w:basedOn w:val="Tabla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Cuadrculamedia2-nfasis2">
    <w:name w:val="Medium Grid 2 Accent 2"/>
    <w:basedOn w:val="Tabla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Cuadrculamedia2-nfasis3">
    <w:name w:val="Medium Grid 2 Accent 3"/>
    <w:basedOn w:val="Tabla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Cuadrculamedia2-nfasis4">
    <w:name w:val="Medium Grid 2 Accent 4"/>
    <w:basedOn w:val="Tabla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Cuadrculamedia2-nfasis5">
    <w:name w:val="Medium Grid 2 Accent 5"/>
    <w:basedOn w:val="Tabla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Cuadrculamedia2-nfasis6">
    <w:name w:val="Medium Grid 2 Accent 6"/>
    <w:basedOn w:val="Tabla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Cuadrculamedia3">
    <w:name w:val="Medium Grid 3"/>
    <w:basedOn w:val="Tabla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Cuadrculamedia3-nfasis1">
    <w:name w:val="Medium Grid 3 Accent 1"/>
    <w:basedOn w:val="Tabla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Cuadrculamedia3-nfasis2">
    <w:name w:val="Medium Grid 3 Accent 2"/>
    <w:basedOn w:val="Tabla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Cuadrculamedia3-nfasis3">
    <w:name w:val="Medium Grid 3 Accent 3"/>
    <w:basedOn w:val="Tabla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Cuadrculamedia3-nfasis4">
    <w:name w:val="Medium Grid 3 Accent 4"/>
    <w:basedOn w:val="Tabla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Cuadrculamedia3-nfasis5">
    <w:name w:val="Medium Grid 3 Accent 5"/>
    <w:basedOn w:val="Tabla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Cuadrculamedia3-nfasis6">
    <w:name w:val="Medium Grid 3 Accent 6"/>
    <w:basedOn w:val="Tabla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Listaoscura">
    <w:name w:val="Dark List"/>
    <w:basedOn w:val="Tabla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Listaoscura-nfasis1">
    <w:name w:val="Dark List Accent 1"/>
    <w:basedOn w:val="Tabla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Listaoscura-nfasis2">
    <w:name w:val="Dark List Accent 2"/>
    <w:basedOn w:val="Tabla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Listaoscura-nfasis3">
    <w:name w:val="Dark List Accent 3"/>
    <w:basedOn w:val="Tabla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Listaoscura-nfasis4">
    <w:name w:val="Dark List Accent 4"/>
    <w:basedOn w:val="Tabla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Listaoscura-nfasis5">
    <w:name w:val="Dark List Accent 5"/>
    <w:basedOn w:val="Tabla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Listaoscura-nfasis6">
    <w:name w:val="Dark List Accent 6"/>
    <w:basedOn w:val="Tabla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Sombreadovistoso">
    <w:name w:val="Colorful Shading"/>
    <w:basedOn w:val="Tabla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Sombreadovistoso-nfasis1">
    <w:name w:val="Colorful Shading Accent 1"/>
    <w:basedOn w:val="Tabla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Sombreadovistoso-nfasis2">
    <w:name w:val="Colorful Shading Accent 2"/>
    <w:basedOn w:val="Tabla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Sombreadovistoso-nfasis3">
    <w:name w:val="Colorful Shading Accent 3"/>
    <w:basedOn w:val="Tabla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Sombreadovistoso-nfasis4">
    <w:name w:val="Colorful Shading Accent 4"/>
    <w:basedOn w:val="Tabla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Sombreadovistoso-nfasis5">
    <w:name w:val="Colorful Shading Accent 5"/>
    <w:basedOn w:val="Tabla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Sombreadovistoso-nfasis6">
    <w:name w:val="Colorful Shading Accent 6"/>
    <w:basedOn w:val="Tabla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Listavistosa">
    <w:name w:val="Colorful List"/>
    <w:basedOn w:val="Tabla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stavistosa-nfasis1">
    <w:name w:val="Colorful List Accent 1"/>
    <w:basedOn w:val="Tabla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Listavistosa-nfasis2">
    <w:name w:val="Colorful List Accent 2"/>
    <w:basedOn w:val="Tabla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Listavistosa-nfasis3">
    <w:name w:val="Colorful List Accent 3"/>
    <w:basedOn w:val="Tabla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Listavistosa-nfasis4">
    <w:name w:val="Colorful List Accent 4"/>
    <w:basedOn w:val="Tabla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Listavistosa-nfasis5">
    <w:name w:val="Colorful List Accent 5"/>
    <w:basedOn w:val="Tabla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Listavistosa-nfasis6">
    <w:name w:val="Colorful List Accent 6"/>
    <w:basedOn w:val="Tabla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Cuadrculavistosa">
    <w:name w:val="Colorful Grid"/>
    <w:basedOn w:val="Tabla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uadrculavistosa-nfasis1">
    <w:name w:val="Colorful Grid Accent 1"/>
    <w:basedOn w:val="Tabla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Cuadrculavistosa-nfasis2">
    <w:name w:val="Colorful Grid Accent 2"/>
    <w:basedOn w:val="Tabla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Cuadrculavistosa-nfasis3">
    <w:name w:val="Colorful Grid Accent 3"/>
    <w:basedOn w:val="Tabla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uadrculavistosa-nfasis4">
    <w:name w:val="Colorful Grid Accent 4"/>
    <w:basedOn w:val="Tabla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Cuadrculavistosa-nfasis5">
    <w:name w:val="Colorful Grid Accent 5"/>
    <w:basedOn w:val="Tabla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Cuadrculavistosa-nfasis6">
    <w:name w:val="Colorful Grid Accent 6"/>
    <w:basedOn w:val="Tabla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7622818D-FBCB-40A5-9565-1A15F28A3B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</TotalTime>
  <Pages>1</Pages>
  <Words>92</Words>
  <Characters>510</Characters>
  <Application>Microsoft Office Word</Application>
  <DocSecurity>0</DocSecurity>
  <Lines>4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Headings</vt:lpstr>
      </vt:variant>
      <vt:variant>
        <vt:i4>1</vt:i4>
      </vt:variant>
    </vt:vector>
  </HeadingPairs>
  <TitlesOfParts>
    <vt:vector size="2" baseType="lpstr">
      <vt:lpstr/>
      <vt:lpstr>Least Square Planes</vt:lpstr>
    </vt:vector>
  </TitlesOfParts>
  <Manager/>
  <Company/>
  <LinksUpToDate>false</LinksUpToDate>
  <CharactersWithSpaces>601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python-docx</dc:creator>
  <cp:keywords/>
  <dc:description>generated by python-docx</dc:description>
  <cp:lastModifiedBy>Juan Ramón Jiménez Gallego</cp:lastModifiedBy>
  <cp:revision>8</cp:revision>
  <dcterms:created xsi:type="dcterms:W3CDTF">2013-12-23T23:15:00Z</dcterms:created>
  <dcterms:modified xsi:type="dcterms:W3CDTF">2020-04-30T09:58:00Z</dcterms:modified>
  <cp:category/>
</cp:coreProperties>
</file>