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EA0" w:rsidRPr="00C95840" w:rsidRDefault="00C95840" w:rsidP="003D1EA0">
      <w:pPr>
        <w:pStyle w:val="Ttulo1"/>
        <w:jc w:val="center"/>
        <w:rPr>
          <w:rFonts w:ascii="Times New Roman" w:hAnsi="Times New Roman" w:cs="Times New Roman"/>
          <w:color w:val="auto"/>
          <w:lang w:val="es-CO"/>
        </w:rPr>
      </w:pPr>
      <w:r>
        <w:rPr>
          <w:rFonts w:ascii="Times New Roman" w:hAnsi="Times New Roman" w:cs="Times New Roman"/>
          <w:color w:val="auto"/>
          <w:lang w:val="es-CO"/>
        </w:rPr>
        <w:t>Fuentes Primarias: Hacer la paz desde la contienda en la</w:t>
      </w:r>
      <w:r w:rsidR="003D1EA0" w:rsidRPr="00C95840">
        <w:rPr>
          <w:rFonts w:ascii="Times New Roman" w:hAnsi="Times New Roman" w:cs="Times New Roman"/>
          <w:color w:val="auto"/>
          <w:lang w:val="es-CO"/>
        </w:rPr>
        <w:t xml:space="preserve"> Comunidad de P</w:t>
      </w:r>
      <w:bookmarkStart w:id="0" w:name="_GoBack"/>
      <w:bookmarkEnd w:id="0"/>
      <w:r w:rsidR="003D1EA0" w:rsidRPr="00C95840">
        <w:rPr>
          <w:rFonts w:ascii="Times New Roman" w:hAnsi="Times New Roman" w:cs="Times New Roman"/>
          <w:color w:val="auto"/>
          <w:lang w:val="es-CO"/>
        </w:rPr>
        <w:t xml:space="preserve">az de San José de </w:t>
      </w:r>
      <w:proofErr w:type="spellStart"/>
      <w:r w:rsidR="003D1EA0" w:rsidRPr="00C95840">
        <w:rPr>
          <w:rFonts w:ascii="Times New Roman" w:hAnsi="Times New Roman" w:cs="Times New Roman"/>
          <w:color w:val="auto"/>
          <w:lang w:val="es-CO"/>
        </w:rPr>
        <w:t>Apartadó</w:t>
      </w:r>
      <w:proofErr w:type="spellEnd"/>
    </w:p>
    <w:p w:rsidR="003D1EA0" w:rsidRPr="00C95840" w:rsidRDefault="003D1EA0" w:rsidP="003D1EA0">
      <w:pPr>
        <w:rPr>
          <w:rFonts w:ascii="Times New Roman" w:hAnsi="Times New Roman" w:cs="Times New Roman"/>
          <w:b/>
          <w:sz w:val="24"/>
          <w:szCs w:val="24"/>
          <w:lang w:val="es-CO"/>
        </w:rPr>
      </w:pPr>
    </w:p>
    <w:p w:rsidR="003D1EA0" w:rsidRPr="003D1EA0" w:rsidRDefault="003D1EA0" w:rsidP="003D1EA0">
      <w:pPr>
        <w:rPr>
          <w:rFonts w:ascii="Times New Roman" w:hAnsi="Times New Roman" w:cs="Times New Roman"/>
          <w:b/>
          <w:sz w:val="24"/>
          <w:szCs w:val="24"/>
        </w:rPr>
      </w:pPr>
      <w:r w:rsidRPr="003D1EA0">
        <w:rPr>
          <w:rFonts w:ascii="Times New Roman" w:hAnsi="Times New Roman" w:cs="Times New Roman"/>
          <w:b/>
          <w:sz w:val="24"/>
          <w:szCs w:val="24"/>
        </w:rPr>
        <w:t xml:space="preserve">Documentos de </w:t>
      </w:r>
      <w:proofErr w:type="spellStart"/>
      <w:r w:rsidRPr="003D1EA0">
        <w:rPr>
          <w:rFonts w:ascii="Times New Roman" w:hAnsi="Times New Roman" w:cs="Times New Roman"/>
          <w:b/>
          <w:sz w:val="24"/>
          <w:szCs w:val="24"/>
        </w:rPr>
        <w:t>prensa</w:t>
      </w:r>
      <w:proofErr w:type="spellEnd"/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"Carta de despedida a coronel German Rojas comandante brigada XVII".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6 de junio. </w:t>
      </w:r>
      <w:hyperlink r:id="rId6" w:history="1">
        <w:r>
          <w:rPr>
            <w:rStyle w:val="Hipervnculo"/>
          </w:rPr>
          <w:t>https://cdpsanjose.org/2016/06/06/carta-de-despedida-a-coronel-german-rojas-comandante-brigada-xvii/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"Agresiones, estigmatizaciones y tolerancias: nubarrones persistentes en un frágil discurso de paz".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27 de julio. </w:t>
      </w:r>
      <w:hyperlink r:id="rId7" w:history="1">
        <w:r>
          <w:rPr>
            <w:rStyle w:val="Hipervnculo"/>
          </w:rPr>
          <w:t>https://cdpsanjose.org/2016/07/27/agresiones-estigmatizaciones-y-tolerancias-nubarrones-persistentes-en-un-fragil-discurso-de-paz/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"Paramilitares ocupan nuestros espacios comunitarios".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6 de septiembre. </w:t>
      </w:r>
      <w:hyperlink r:id="rId8" w:history="1">
        <w:r>
          <w:rPr>
            <w:rStyle w:val="Hipervnculo"/>
          </w:rPr>
          <w:t>https://cdpsanjose.org/2016/09/06/paramilitares-ocupan-nuestros-espacios-comunitarios/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"Paramilitares nos intimidan y afirman trabajar conjuntamente con la Fuerza Pública".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7 de septiembre. </w:t>
      </w:r>
      <w:hyperlink r:id="rId9" w:history="1">
        <w:r>
          <w:rPr>
            <w:rStyle w:val="Hipervnculo"/>
          </w:rPr>
          <w:t>https://cdpsanjose.org/2016/09/07/paramilitares-nos-intimidan-y-afirman-trabajar-conjuntamente-con-la-fuerza-publica/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"Paramilitares invaden nuestros espacios, el Estado lo niega".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12 de septiembre. </w:t>
      </w:r>
      <w:hyperlink r:id="rId10" w:history="1">
        <w:r>
          <w:rPr>
            <w:rStyle w:val="Hipervnculo"/>
          </w:rPr>
          <w:t>https://cdpsanjose.org/2016/09/12/paramilitares-invaden-nuestros-espacios-el-estado-lo-niega/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"Simulacros, otro método de guerra".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17 de septiembre. </w:t>
      </w:r>
      <w:hyperlink r:id="rId11" w:history="1">
        <w:r>
          <w:rPr>
            <w:rStyle w:val="Hipervnculo"/>
          </w:rPr>
          <w:t>https://cdpsanjose.org/2016/09/17/simulacros-otro-metodo-de-guerra/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"Campesinos torturados a mano de paramilitares".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30 de septiembre. </w:t>
      </w:r>
      <w:hyperlink r:id="rId12" w:history="1">
        <w:r>
          <w:rPr>
            <w:rStyle w:val="Hipervnculo"/>
          </w:rPr>
          <w:t>https://cdpsanjose.org/2016/09/30/campesinos-torturados-a-mano-de-paramilitares/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"La crueldad se ensaña sin compasión".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>. 6 de octubre.</w:t>
      </w:r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"Acosados por un Estado que habla de paz".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12 de octubre. </w:t>
      </w:r>
      <w:hyperlink r:id="rId13" w:history="1">
        <w:r>
          <w:rPr>
            <w:rStyle w:val="Hipervnculo"/>
          </w:rPr>
          <w:t>https://cdpsanjose.org/2016/10/12/acosados-por-un-estado-que-habla-de-paz/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2016. "Fusión diabólica, imposible de esconder".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octubre. </w:t>
      </w:r>
      <w:hyperlink r:id="rId14" w:history="1">
        <w:r>
          <w:rPr>
            <w:rStyle w:val="Hipervnculo"/>
          </w:rPr>
          <w:t>https://cdpsanjose.org/2016/10/20/fusion-diabolica-imposible-de-esconder/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"Nuevo atentado contra la Comunidad de Paz".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 de diciembre. </w:t>
      </w:r>
      <w:hyperlink r:id="rId15" w:history="1">
        <w:r>
          <w:rPr>
            <w:rStyle w:val="Hipervnculo"/>
          </w:rPr>
          <w:t>https://cdpsanjose.org/2016/12/01/nuevo-atentado-contra-la-comunidad-de-paz/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"Continúa la barbarie, a las víctimas se nos considera victimarios".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 de diciembre. </w:t>
      </w:r>
      <w:hyperlink r:id="rId16" w:history="1">
        <w:r>
          <w:rPr>
            <w:rStyle w:val="Hipervnculo"/>
          </w:rPr>
          <w:t>https://cdpsanjose.org/2016/12/03/continua-la-barbarie-a-las-victimas-se-nos-considera-victimarios/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2016. "Si no son paramilitares, entonces ¿qué son?".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22 de diciembre. </w:t>
      </w:r>
      <w:hyperlink r:id="rId17" w:history="1">
        <w:r>
          <w:rPr>
            <w:rStyle w:val="Hipervnculo"/>
          </w:rPr>
          <w:t>https://cdpsanjose.org/2016/12/22/si-no-son-paramilitares-entonces-que-son/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"La tolerancia y unidad de acción entre Fuerza Pública y paramilitares sigue desbocada".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10 de enero. </w:t>
      </w:r>
      <w:hyperlink r:id="rId18" w:history="1">
        <w:r>
          <w:rPr>
            <w:rStyle w:val="Hipervnculo"/>
          </w:rPr>
          <w:t>https://cdpsanjose.org/2017/01/10/la-tolerancia-y-unidad-de-accion-entre-fuerza-publica-y-paramilitares-sigue-desbocada/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"La sordera y ceguera del Estado tenía metas ahora claras: preparar una brutal invasión paramilitar contra todos nuestros asentamientos".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21 de enero. </w:t>
      </w:r>
      <w:hyperlink r:id="rId19" w:history="1">
        <w:r>
          <w:rPr>
            <w:rStyle w:val="Hipervnculo"/>
          </w:rPr>
          <w:t>https://cdpsanjose.org/2017/01/21/la-sordera-y-ceguera-del-estado-tenia-metas-ahora-claras-preparar-una-brutal-invasion-paramilitar-contra-todos-nuestros-asentamientos/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"Paramilitares violan a menor de edad en San José de </w:t>
      </w:r>
      <w:proofErr w:type="spellStart"/>
      <w:r>
        <w:t>Apartadó</w:t>
      </w:r>
      <w:proofErr w:type="spellEnd"/>
      <w:r>
        <w:t xml:space="preserve">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 de febrero. </w:t>
      </w:r>
      <w:hyperlink r:id="rId20" w:history="1">
        <w:r>
          <w:rPr>
            <w:rStyle w:val="Hipervnculo"/>
          </w:rPr>
          <w:t>https://cdpsanjose.org/2017/02/01/paramilitares-violan-a-menor-de-edad-en-san-jose-de-apartado/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"Torturas, violaciones y asesinatos: el pan de cada día".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 de febrero. </w:t>
      </w:r>
      <w:hyperlink r:id="rId21" w:history="1">
        <w:r>
          <w:rPr>
            <w:rStyle w:val="Hipervnculo"/>
          </w:rPr>
          <w:t>https://cdpsanjose.org/2017/02/02/torturas-violaciones-y-asesinatos-el-pan-de-cada-dia/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"Ante el asedio ¿quién nos podrá proteger?".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6 de febrero. </w:t>
      </w:r>
      <w:hyperlink r:id="rId22" w:history="1">
        <w:r>
          <w:rPr>
            <w:rStyle w:val="Hipervnculo"/>
          </w:rPr>
          <w:t>https://cdpsanjose.org/2017/02/06/ante-el-asedio-quien-nos-podra-proteger/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"Viviendo bajo el terror y la zozobra paramilitar".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10 de febrero. </w:t>
      </w:r>
      <w:hyperlink r:id="rId23" w:history="1">
        <w:r>
          <w:rPr>
            <w:rStyle w:val="Hipervnculo"/>
          </w:rPr>
          <w:t>https://cdpsanjose.org/2017/02/10/viviendo-bajo-el-terror-y-la-zozobra-paramilitar/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2017. "Cinismo sin fronteras".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14 de febrero. </w:t>
      </w:r>
      <w:hyperlink r:id="rId24" w:history="1">
        <w:r>
          <w:rPr>
            <w:rStyle w:val="Hipervnculo"/>
          </w:rPr>
          <w:t>https://cdpsanjose.org/2017/02/14/cinismo-sin-fronteras/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"Contra los hechos no hay argumento que valga".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24 de febrero. </w:t>
      </w:r>
      <w:hyperlink r:id="rId25" w:history="1">
        <w:r>
          <w:rPr>
            <w:rStyle w:val="Hipervnculo"/>
          </w:rPr>
          <w:t>https://cdpsanjose.org/2017/02/24/contra-los-hechos-no-hay-argumento-que-valga/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"Clandestinidades a la luz de día".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marzo. </w:t>
      </w:r>
      <w:hyperlink r:id="rId26" w:history="1">
        <w:r>
          <w:rPr>
            <w:rStyle w:val="Hipervnculo"/>
          </w:rPr>
          <w:t>https://cdpsanjose.org/2017/03/20/clandestinidades-a-la-luz-de-dia/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"1997–2017: 20 años en Resistencia".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marzo. </w:t>
      </w:r>
      <w:hyperlink r:id="rId27" w:history="1">
        <w:r>
          <w:rPr>
            <w:rStyle w:val="Hipervnculo"/>
          </w:rPr>
          <w:t>https://cdpsanjose.org/2017/03/29/1997-2017-20-anos-en-resistencia/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"No, No retrocedemos".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marzo. </w:t>
      </w:r>
      <w:hyperlink r:id="rId28" w:history="1">
        <w:r>
          <w:rPr>
            <w:rStyle w:val="Hipervnculo"/>
          </w:rPr>
          <w:t>https://cdpsanjose.org/2017/03/29/no-no-retrocedemos/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"Paramilitares amenazan a comerciantes en San José de </w:t>
      </w:r>
      <w:proofErr w:type="spellStart"/>
      <w:r>
        <w:t>Apartadó</w:t>
      </w:r>
      <w:proofErr w:type="spellEnd"/>
      <w:r>
        <w:t xml:space="preserve">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7 de abril. </w:t>
      </w:r>
      <w:hyperlink r:id="rId29" w:history="1">
        <w:r>
          <w:rPr>
            <w:rStyle w:val="Hipervnculo"/>
          </w:rPr>
          <w:t>https://cdpsanjose.org/2017/04/07/paramilitares-amenazan-a-comerciantes-en-san-jose-de-apartado/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"Imposible negarlo".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18 de abril. </w:t>
      </w:r>
      <w:hyperlink r:id="rId30" w:history="1">
        <w:r>
          <w:rPr>
            <w:rStyle w:val="Hipervnculo"/>
          </w:rPr>
          <w:t>https://cdpsanjose.org/2017/04/18/imposible-negarlo/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"El supuesto 'posconflicto' se traduce para nosotros en el imperio progresivo del paramilitarismo".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19 de junio. </w:t>
      </w:r>
      <w:hyperlink r:id="rId31" w:history="1">
        <w:r>
          <w:rPr>
            <w:rStyle w:val="Hipervnculo"/>
          </w:rPr>
          <w:t>https://cdpsanjose.org/2017/06/19/el-supuesto-posconflicto-se-traduce-para-nosotros-en-el-imperio-progresivo-del-paramilitarismo/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"La paz que se busca, será la paz de los sepulcros".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junio. </w:t>
      </w:r>
      <w:hyperlink r:id="rId32" w:history="1">
        <w:r>
          <w:rPr>
            <w:rStyle w:val="Hipervnculo"/>
          </w:rPr>
          <w:t>https://cdpsanjose.org/2017/06/29/la-paz-que-se-busca-sera-la-paz-de-los-sepulcros/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"¿Podrá concebirse mayor cinismo?".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12 de julio. </w:t>
      </w:r>
      <w:hyperlink r:id="rId33" w:history="1">
        <w:r>
          <w:rPr>
            <w:rStyle w:val="Hipervnculo"/>
          </w:rPr>
          <w:t>https://cdpsanjose.org/2017/07/12/podra-concebirse-mayor-cinismo/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"¿Hasta cuándo tendremos que soportar esta ignominia?".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julio. </w:t>
      </w:r>
      <w:hyperlink r:id="rId34" w:history="1">
        <w:r>
          <w:rPr>
            <w:rStyle w:val="Hipervnculo"/>
          </w:rPr>
          <w:t>https://cdpsanjose.org/2017/07/20/hasta-cuando-tendremos-que-soportar-esta-ignominia/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2017. "La delincuencia en el poder".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 de agosto. </w:t>
      </w:r>
      <w:hyperlink r:id="rId35" w:history="1">
        <w:r>
          <w:rPr>
            <w:rStyle w:val="Hipervnculo"/>
          </w:rPr>
          <w:t>https://cdpsanjose.org/2017/08/02/la-delincuencia-en-el-poder/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"Cuando ya no denunciemos muertos, nos arrancarán todos los demás derechos. Principios del posconflicto".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15 de agosto. </w:t>
      </w:r>
      <w:hyperlink r:id="rId36" w:history="1">
        <w:r>
          <w:rPr>
            <w:rStyle w:val="Hipervnculo"/>
          </w:rPr>
          <w:t>https://cdpsanjose.org/2017/08/15/cuando-ya-no-denunciemos-muertos-nos-arrancaran-todos-los-demas-derechos-principios-del-posconflicto/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"Reciclamientos de una violencia contumaz".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agosto. </w:t>
      </w:r>
      <w:hyperlink r:id="rId37" w:history="1">
        <w:r>
          <w:rPr>
            <w:rStyle w:val="Hipervnculo"/>
          </w:rPr>
          <w:t>https://cdpsanjose.org/2017/08/29/reciclamientos-de-una-violencia-contumaz/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"Camuflajes de la delincuencia estatal".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30 de septiembre. </w:t>
      </w:r>
      <w:hyperlink r:id="rId38" w:history="1">
        <w:r>
          <w:rPr>
            <w:rStyle w:val="Hipervnculo"/>
          </w:rPr>
          <w:t>https://cdpsanjose.org/2017/09/30/camuflajes-de-la-delincuencia-estatal/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"Paramilitares el pasado Viernes Santo en la vereda Mulatos S.J.".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13 de octubre. </w:t>
      </w:r>
      <w:hyperlink r:id="rId39" w:history="1">
        <w:r>
          <w:rPr>
            <w:rStyle w:val="Hipervnculo"/>
          </w:rPr>
          <w:t>https://cdpsanjose.org/2017/10/13/paramilitares-el-pasado-viernes-santo-en-la-vereda-mulatos-sj/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"Nuestro Vivir Comunitario".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octubre. </w:t>
      </w:r>
      <w:hyperlink r:id="rId40" w:history="1">
        <w:r>
          <w:rPr>
            <w:rStyle w:val="Hipervnculo"/>
          </w:rPr>
          <w:t>https://cdpsanjose.org/2017/10/20/nuestro-vivir-comunitario/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"Doctrina militar criminal negada pero vigente".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22 de octubre. </w:t>
      </w:r>
      <w:hyperlink r:id="rId41" w:history="1">
        <w:r>
          <w:rPr>
            <w:rStyle w:val="Hipervnculo"/>
          </w:rPr>
          <w:t>https://cdpsanjose.org/2017/10/22/doctrina-militar-criminal-negada-pero-vigente/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"Atentados y atracos al orden del día en la política estatal".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21 de noviembre. </w:t>
      </w:r>
      <w:hyperlink r:id="rId42" w:history="1">
        <w:r>
          <w:rPr>
            <w:rStyle w:val="Hipervnculo"/>
          </w:rPr>
          <w:t>https://cdpsanjose.org/2017/11/21/atentados-y-atracos-al-orden-del-dia-en-la-politica-estatal/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"Como en la masacre de las bananeras 90 años después: Orden de matar a todo el que estorbe".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13 de diciembre. </w:t>
      </w:r>
      <w:hyperlink r:id="rId43" w:history="1">
        <w:r>
          <w:rPr>
            <w:rStyle w:val="Hipervnculo"/>
          </w:rPr>
          <w:t>https://cdpsanjose.org/2017/12/13/como-en-la-masacre-de-las-bananeras-90-anos-despues-orden-de-matar-a-todo-el-que-estorbe/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"En la mira de planes muy perversos".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22 de diciembre. </w:t>
      </w:r>
      <w:hyperlink r:id="rId44" w:history="1">
        <w:r>
          <w:rPr>
            <w:rStyle w:val="Hipervnculo"/>
          </w:rPr>
          <w:t>https://cdpsanjose.org/2017/12/22/en-la-mira-de-planes-muy-perversos/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2017. "Golpe anunciado y tolerado".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diciembre. </w:t>
      </w:r>
      <w:hyperlink r:id="rId45" w:history="1">
        <w:r>
          <w:rPr>
            <w:rStyle w:val="Hipervnculo"/>
          </w:rPr>
          <w:t>https://cdpsanjose.org/2017/12/29/golpe-anunciado-y-tolerado/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"Una noche de tensa vigilia solidaria".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30 de diciembre. </w:t>
      </w:r>
      <w:hyperlink r:id="rId46" w:history="1">
        <w:r>
          <w:rPr>
            <w:rStyle w:val="Hipervnculo"/>
          </w:rPr>
          <w:t>https://cdpsanjose.org/2017/12/30/una-noche-de-tensa-vigilia-solidaria-2/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2017. "Paramilitarismo estructurado, protegido y en búsqueda de venganza".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31 de diciembre. </w:t>
      </w:r>
      <w:hyperlink r:id="rId47" w:history="1">
        <w:r>
          <w:rPr>
            <w:rStyle w:val="Hipervnculo"/>
          </w:rPr>
          <w:t>https://cdpsanjose.org/2017/12/31/paramilitarismo-estructurado-protegido-y-en-busqueda-de-venganza/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"Caminos trillados de encubrimiento oficial".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 de enero. </w:t>
      </w:r>
      <w:hyperlink r:id="rId48" w:history="1">
        <w:r>
          <w:rPr>
            <w:rStyle w:val="Hipervnculo"/>
          </w:rPr>
          <w:t>https://cdpsanjose.org/2018/01/03/caminos-trillados-de-encubrimiento-oficial/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"Avanza la agresión avalada por la impunidad".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22 de enero. </w:t>
      </w:r>
      <w:hyperlink r:id="rId49" w:history="1">
        <w:r>
          <w:rPr>
            <w:rStyle w:val="Hipervnculo"/>
          </w:rPr>
          <w:t>https://cdpsanjose.org/2018/01/22/avanza-la-agresion-avalada-por-la-impunidad/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"Destruimos pequeñas armas que de todos modos nos iban a masacrar como signo de nuestro repudio a las cadenas de muerte".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 de febrero. </w:t>
      </w:r>
      <w:hyperlink r:id="rId50" w:history="1">
        <w:r>
          <w:rPr>
            <w:rStyle w:val="Hipervnculo"/>
          </w:rPr>
          <w:t>https://cdpsanjose.org/2018/02/02/destruimos-pequenas-armas-que-de-todos-modos-nos-iban-a-masacrar-como-signo-de-nuestro-repudio-a-las-cadenas-de-muerte/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"La paz paramilitar".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28 de febrero. </w:t>
      </w:r>
      <w:hyperlink r:id="rId51" w:history="1">
        <w:r>
          <w:rPr>
            <w:rStyle w:val="Hipervnculo"/>
          </w:rPr>
          <w:t>https://cdpsanjose.org/2018/02/28/la-paz-paramilitar/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"Complicidad de brazos caídos".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15 de marzo. </w:t>
      </w:r>
      <w:hyperlink r:id="rId52" w:history="1">
        <w:r>
          <w:rPr>
            <w:rStyle w:val="Hipervnculo"/>
          </w:rPr>
          <w:t>https://cdpsanjose.org/2018/03/15/complicidad-de-brazos-caidos/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"Vandalismo paramilitar sin control alguno".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27 de marzo. </w:t>
      </w:r>
      <w:hyperlink r:id="rId53" w:history="1">
        <w:r>
          <w:rPr>
            <w:rStyle w:val="Hipervnculo"/>
          </w:rPr>
          <w:t>https://cdpsanjose.org/2018/03/27/vandalismo-paramilitar-sin-control-alguno/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"Derecho a matarnos, derecho fundamental de los paramilitares que nuestra falsa justicia defiende y protege".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10 de abril. </w:t>
      </w:r>
      <w:hyperlink r:id="rId54" w:history="1">
        <w:r>
          <w:rPr>
            <w:rStyle w:val="Hipervnculo"/>
          </w:rPr>
          <w:t>https://cdpsanjose.org/2018/04/10/derecho-a-matarnos-derecho-fundamental-de-los-paramilitares-que-nuestra-falsa-justicia-defiende-y-protege/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2018. "La estabilidad paramilitar en nuestra zona".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27 de mayo. </w:t>
      </w:r>
      <w:hyperlink r:id="rId55" w:history="1">
        <w:r>
          <w:rPr>
            <w:rStyle w:val="Hipervnculo"/>
          </w:rPr>
          <w:t>https://cdpsanjose.org/2018/05/27/la-estabilidad-paramilitar-en-nuestra-zona/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"Nuestro mapa paramilitar, sobreviviendo en medio de un estado y establecimientos criminales".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8 de junio. </w:t>
      </w:r>
      <w:hyperlink r:id="rId56" w:history="1">
        <w:r>
          <w:rPr>
            <w:rStyle w:val="Hipervnculo"/>
          </w:rPr>
          <w:t>https://cdpsanjose.org/2018/06/08/nuestro-mapa-paramilitar-sobreviviendo-en-medio-de-un-estado-y-establecimientos-criminales/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"Nuestro apoyo incondicional a una zona humanitaria para los retornados de Siria".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27 de junio. </w:t>
      </w:r>
      <w:hyperlink r:id="rId57" w:history="1">
        <w:r>
          <w:rPr>
            <w:rStyle w:val="Hipervnculo"/>
          </w:rPr>
          <w:t>https://cdpsanjose.org/2018/06/27/nuestro-apoyo-incondicional-a-una-zona-humanitaria-para-los-retornados-de-siria/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"Alborozo paramilitar frente al nuevo gobierno".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5 de julio. </w:t>
      </w:r>
      <w:hyperlink r:id="rId58" w:history="1">
        <w:r>
          <w:rPr>
            <w:rStyle w:val="Hipervnculo"/>
          </w:rPr>
          <w:t>https://cdpsanjose.org/2018/07/05/alborozo-paramilitar-frente-al-nuevo-gobierno/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"Carta abierta al presidente saliente Juan Manuel Santos".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13 de julio. </w:t>
      </w:r>
      <w:hyperlink r:id="rId59" w:history="1">
        <w:r>
          <w:rPr>
            <w:rStyle w:val="Hipervnculo"/>
          </w:rPr>
          <w:t>https://cdpsanjose.org/2018/07/13/carta-abierta-al-presidente-saliente-juan-manuel-santos/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>. 2018. "</w:t>
      </w:r>
      <w:proofErr w:type="spellStart"/>
      <w:r>
        <w:t>Apartadó</w:t>
      </w:r>
      <w:proofErr w:type="spellEnd"/>
      <w:r>
        <w:t xml:space="preserve"> bajo el ordenamiento territorial y político del paramilitarismo".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31 de julio. </w:t>
      </w:r>
      <w:hyperlink r:id="rId60" w:history="1">
        <w:r>
          <w:rPr>
            <w:rStyle w:val="Hipervnculo"/>
          </w:rPr>
          <w:t>https://cdpsanjose.org/2018/07/31/apartado-bajo-el-ordenamiento-territorial-y-politico-del-paramilitarismo/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"Denunciar: Delito predominante en el código penal de facto. Sanción correspondiente: Pena de Muerte".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agosto. </w:t>
      </w:r>
      <w:hyperlink r:id="rId61" w:history="1">
        <w:r>
          <w:rPr>
            <w:rStyle w:val="Hipervnculo"/>
          </w:rPr>
          <w:t>https://cdpsanjose.org/2018/08/29/denunciar-delito-predominante-en-el-codigo-penal-de-facto-sancion-correspondiente-pena-de-muerte/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"Violación a nuestra propiedad privada: La Roncona".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12 de septiembre. </w:t>
      </w:r>
      <w:hyperlink r:id="rId62" w:history="1">
        <w:r>
          <w:rPr>
            <w:rStyle w:val="Hipervnculo"/>
          </w:rPr>
          <w:t>https://cdpsanjose.org/2018/09/12/violacion-a-nuestra-propiedad-privada-la-roncona/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"Nuestros ojos siguen viendo y nuestros cuerpos siguen sintiendo".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septiembre. </w:t>
      </w:r>
      <w:hyperlink r:id="rId63" w:history="1">
        <w:r>
          <w:rPr>
            <w:rStyle w:val="Hipervnculo"/>
          </w:rPr>
          <w:t>https://cdpsanjose.org/2018/09/20/nuestros-ojos-siguen-viendo-y-nuestros-cuerpos-siguen-sintiendo/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"Nuestros victimarios reivindican el derecho a amordazar y el poder judicial se los concede". </w:t>
      </w:r>
      <w:r>
        <w:rPr>
          <w:rStyle w:val="nfasis"/>
        </w:rPr>
        <w:t xml:space="preserve">Comunidad de Paz de San José </w:t>
      </w:r>
      <w:r>
        <w:rPr>
          <w:rStyle w:val="nfasis"/>
        </w:rPr>
        <w:lastRenderedPageBreak/>
        <w:t xml:space="preserve">de </w:t>
      </w:r>
      <w:proofErr w:type="spellStart"/>
      <w:r>
        <w:rPr>
          <w:rStyle w:val="nfasis"/>
        </w:rPr>
        <w:t>Apartadó</w:t>
      </w:r>
      <w:proofErr w:type="spellEnd"/>
      <w:r>
        <w:t xml:space="preserve">. 15 de noviembre. </w:t>
      </w:r>
      <w:hyperlink r:id="rId64" w:history="1">
        <w:r>
          <w:rPr>
            <w:rStyle w:val="Hipervnculo"/>
          </w:rPr>
          <w:t>https://cdpsanjose.org/2018/11/15/nuestros-victimarios-reivindican-el-derecho-a-amordazar-y-el-poder-judicial-se-los-concede/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"Es inmoral e ilegítimo acatar mordazas criminales".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5 de diciembre. </w:t>
      </w:r>
      <w:hyperlink r:id="rId65" w:history="1">
        <w:r>
          <w:rPr>
            <w:rStyle w:val="Hipervnculo"/>
          </w:rPr>
          <w:t>https://cdpsanjose.org/2018/12/05/es-inmoral-e-ilegitimo-acatar-mordazas-criminales/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2018. "Yo soy German Graciano, Soy comunidad de Paz".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9 de diciembre. </w:t>
      </w:r>
      <w:hyperlink r:id="rId66" w:history="1">
        <w:r>
          <w:rPr>
            <w:rStyle w:val="Hipervnculo"/>
          </w:rPr>
          <w:t>https://cdpsanjose.org/2018/12/09/yo-soy-german-graciano-soy-comunidad-de-paz/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"Fin de año bajo controles, mordazas y resistencia".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4 de enero. </w:t>
      </w:r>
      <w:hyperlink r:id="rId67" w:history="1">
        <w:r>
          <w:rPr>
            <w:rStyle w:val="Hipervnculo"/>
          </w:rPr>
          <w:t>https://cdpsanjose.org/2019/01/04/fin-de-ano-bajo-controles-mordazas-y-resistencia/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"Con licencia abierta y blindada para matar".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18 de enero. </w:t>
      </w:r>
      <w:hyperlink r:id="rId68" w:history="1">
        <w:r>
          <w:rPr>
            <w:rStyle w:val="Hipervnculo"/>
          </w:rPr>
          <w:t>https://cdpsanjose.org/2019/01/18/con-licencia-abierta-y-blindada-para-matar/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"Acosados y amenazados por violadores de la Constitución y la Ley".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28 de enero. </w:t>
      </w:r>
      <w:hyperlink r:id="rId69" w:history="1">
        <w:r>
          <w:rPr>
            <w:rStyle w:val="Hipervnculo"/>
          </w:rPr>
          <w:t>https://cdpsanjose.org/2019/01/28/acosados-y-amenazados-por-violadores-de-la-constitucion-y-la-ley/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"Control territorial estricto por los paramilitares".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26 de febrero. </w:t>
      </w:r>
      <w:hyperlink r:id="rId70" w:history="1">
        <w:r>
          <w:rPr>
            <w:rStyle w:val="Hipervnculo"/>
          </w:rPr>
          <w:t>https://cdpsanjose.org/2019/02/26/control-territorial-estricto-por-los-paramilitares/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"Y ahora el silencio </w:t>
      </w:r>
      <w:proofErr w:type="spellStart"/>
      <w:r>
        <w:t>amordazante</w:t>
      </w:r>
      <w:proofErr w:type="spellEnd"/>
      <w:r>
        <w:t xml:space="preserve">: un sello en la boca".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19 de marzo. </w:t>
      </w:r>
      <w:hyperlink r:id="rId71" w:history="1">
        <w:r>
          <w:rPr>
            <w:rStyle w:val="Hipervnculo"/>
          </w:rPr>
          <w:t>https://cdpsanjose.org/2019/03/19/y-ahora-el-silencio-amordazante-un-sello-en-la-boca/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"AMICUS CURIAE".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13 de abril. </w:t>
      </w:r>
      <w:hyperlink r:id="rId72" w:history="1">
        <w:r>
          <w:rPr>
            <w:rStyle w:val="Hipervnculo"/>
          </w:rPr>
          <w:t>https://cdpsanjose.org/2019/04/13/amicus-curiae/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"Paramilitarismo en plena acción: espionajes; invasión y control de tierras y reiteración de amenazas".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15 de abril. </w:t>
      </w:r>
      <w:hyperlink r:id="rId73" w:history="1">
        <w:r>
          <w:rPr>
            <w:rStyle w:val="Hipervnculo"/>
          </w:rPr>
          <w:t>https://cdpsanjose.org/2019/04/15/paramilitarismo-en-plena-accion-espionajes-invasion-y-control-de-tierras-y-reiteracion-de-amenazas/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"Imposible esconderse detrás de falsas identidades".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9 de mayo. </w:t>
      </w:r>
      <w:hyperlink r:id="rId74" w:history="1">
        <w:r>
          <w:rPr>
            <w:rStyle w:val="Hipervnculo"/>
          </w:rPr>
          <w:t>https://cdpsanjose.org/2019/05/09/imposible-esconderse-detras-de-falsas-identidades/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2019. "A veces una sentencia de excepción condena lo que el Estado practica como rutina".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10 de junio. </w:t>
      </w:r>
      <w:hyperlink r:id="rId75" w:history="1">
        <w:r>
          <w:rPr>
            <w:rStyle w:val="Hipervnculo"/>
          </w:rPr>
          <w:t>https://cdpsanjose.org/2019/06/10/a-veces-una-sentencia-de-excepcion-condena-lo-que-el-estado-practica-como-rutina/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"Delincuencia política estatal con máscara de delincuencia común".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12 de julio. </w:t>
      </w:r>
      <w:hyperlink r:id="rId76" w:history="1">
        <w:r>
          <w:rPr>
            <w:rStyle w:val="Hipervnculo"/>
          </w:rPr>
          <w:t>https://cdpsanjose.org/2019/07/12/delincuencia-politica-estatal-con-mascara-de-delincuencia-comun/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"Crónicas rutinarias del paraíso paramilitar".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16 de agosto. </w:t>
      </w:r>
      <w:hyperlink r:id="rId77" w:history="1">
        <w:r>
          <w:rPr>
            <w:rStyle w:val="Hipervnculo"/>
          </w:rPr>
          <w:t>https://cdpsanjose.org/2019/08/16/cronicas-rutinarias-del-paraiso-paramilitar/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"Tranquilidad cínica en ejecuciones programadas".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21 de agosto. </w:t>
      </w:r>
      <w:hyperlink r:id="rId78" w:history="1">
        <w:r>
          <w:rPr>
            <w:rStyle w:val="Hipervnculo"/>
          </w:rPr>
          <w:t>https://cdpsanjose.org/2019/08/21/tranquilidad-cinica-en-ejecuciones-programadas/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"Guerra e injusticia se abrazan en reciclamiento sin fin".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9 de septiembre. </w:t>
      </w:r>
      <w:hyperlink r:id="rId79" w:history="1">
        <w:r>
          <w:rPr>
            <w:rStyle w:val="Hipervnculo"/>
          </w:rPr>
          <w:t>https://cdpsanjose.org/2019/09/09/guerra-e-injusticia-se-abrazan-en-reciclamiento-sin-fin/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"Caminos protocolarios de falsedad y camuflaje".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4 de octubre. </w:t>
      </w:r>
      <w:hyperlink r:id="rId80" w:history="1">
        <w:r>
          <w:rPr>
            <w:rStyle w:val="Hipervnculo"/>
          </w:rPr>
          <w:t>https://cdpsanjose.org/2019/10/04/caminos-protocolarios-de-falsedad-y-camuflaje/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2019. "El Paramilitarismo busca servirse de las juntas comunales e implantar el </w:t>
      </w:r>
      <w:proofErr w:type="spellStart"/>
      <w:r>
        <w:t>Memoricidio</w:t>
      </w:r>
      <w:proofErr w:type="spellEnd"/>
      <w:r>
        <w:t xml:space="preserve">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26 de diciembre. </w:t>
      </w:r>
      <w:hyperlink r:id="rId81" w:history="1">
        <w:r>
          <w:rPr>
            <w:rStyle w:val="Hipervnculo"/>
          </w:rPr>
          <w:t>https://cdpsanjose.org/2019/12/26/el-paramilitarismo-busca-servirse-de-las-juntas-comunales-e-implantar-el-memoricidio/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2020. "Población Civil bajo múltiples manipulaciones".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5 de febrero. </w:t>
      </w:r>
      <w:hyperlink r:id="rId82" w:history="1">
        <w:r>
          <w:rPr>
            <w:rStyle w:val="Hipervnculo"/>
          </w:rPr>
          <w:t>https://cdpsanjose.org/2020/02/05/poblacion-civil-bajo-multiples-manipulaciones/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2020. "Una vez destruidos los cuerpos y los tejidos sociales hay que destruir la memoria de las víctimas".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25 de febrero. </w:t>
      </w:r>
      <w:hyperlink r:id="rId83" w:history="1">
        <w:r>
          <w:rPr>
            <w:rStyle w:val="Hipervnculo"/>
          </w:rPr>
          <w:t>https://cdpsanjose.org/2020/02/25/una-vez-destruidos-los-cuerpos-y-los-tejidos-sociales-hay-que-destruir-la-memoria-de-las-victimas/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2020. "Paramilitarismo que reconfirma su instinto asesino".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7 de marzo. </w:t>
      </w:r>
      <w:hyperlink r:id="rId84" w:history="1">
        <w:r>
          <w:rPr>
            <w:rStyle w:val="Hipervnculo"/>
          </w:rPr>
          <w:t>https://cdpsanjose.org/2020/03/07/paramilitarismo-que-reconfirma-su-instinto-asesino/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2020. "La pandemia que realmente mata en Urabá".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14 de mayo. </w:t>
      </w:r>
      <w:hyperlink r:id="rId85" w:history="1">
        <w:r>
          <w:rPr>
            <w:rStyle w:val="Hipervnculo"/>
          </w:rPr>
          <w:t>https://cdpsanjose.org/2020/05/14/la-pandemia-que-realmente-mata-en-uraba/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2020. "Los camuflajes de la muerte en la verdadera pandemia".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22 de junio. </w:t>
      </w:r>
      <w:hyperlink r:id="rId86" w:history="1">
        <w:r>
          <w:rPr>
            <w:rStyle w:val="Hipervnculo"/>
          </w:rPr>
          <w:t>https://cdpsanjose.org/2020/06/22/los-camuflajes-de-la-muerte-en-la-verdadera-pandemia/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2020. "Se deben respetar los mecanismos de autoprotección de la Comunidad de Paz de San José de </w:t>
      </w:r>
      <w:proofErr w:type="spellStart"/>
      <w:r>
        <w:t>Apartadó</w:t>
      </w:r>
      <w:proofErr w:type="spellEnd"/>
      <w:r>
        <w:t xml:space="preserve"> y otras zonas humanitarias similares, incluido el apoyo brindado por los acompañantes internacionales".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julio. </w:t>
      </w:r>
      <w:hyperlink r:id="rId87" w:history="1">
        <w:r>
          <w:rPr>
            <w:rStyle w:val="Hipervnculo"/>
          </w:rPr>
          <w:t>https://cdpsanjose.org/2020/07/20/se-deben-respetar-los-mecanismos-de-autoproteccion-de-la-comunidad-de-paz-de-san-jose-de-apartado-y-otras-zonas-humanitarias-similares-incluido-el-apoyo-brindado-por-los-acompanantes-internacionales/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2020. "'Guerra' y 'Paz' en el lenguaje paramilitar".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12 de octubre. </w:t>
      </w:r>
      <w:hyperlink r:id="rId88" w:history="1">
        <w:r>
          <w:rPr>
            <w:rStyle w:val="Hipervnculo"/>
          </w:rPr>
          <w:t>https://cdpsanjose.org/2020/10/12/guerra-y-paz-en-el-lenguaje-paramilitar/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"Pascua entre memorias y reciclajes del terror".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6 de abril. </w:t>
      </w:r>
      <w:hyperlink r:id="rId89" w:history="1">
        <w:r>
          <w:rPr>
            <w:rStyle w:val="Hipervnculo"/>
          </w:rPr>
          <w:t>https://cdpsanjose.org/2021/04/06/pascua-entre-memorias-y-reciclajes-del-terror/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"En las garras de un progreso antihumano".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23 de abril. </w:t>
      </w:r>
      <w:hyperlink r:id="rId90" w:history="1">
        <w:r>
          <w:rPr>
            <w:rStyle w:val="Hipervnculo"/>
          </w:rPr>
          <w:t>https://cdpsanjose.org/2021/04/23/en-las-garras-de-un-progreso-antihumano/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"No más Comunidad de Paz: Es el sueño de los Poderosos".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6 de mayo. </w:t>
      </w:r>
      <w:hyperlink r:id="rId91" w:history="1">
        <w:r>
          <w:rPr>
            <w:rStyle w:val="Hipervnculo"/>
          </w:rPr>
          <w:t>https://cdpsanjose.org/2021/05/06/no-mas-comunidad-de-paz-es-el-sueno-de-los-poderosos/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"Violación de derechos y derrumbe cada vez más total del Estado".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17 de mayo. </w:t>
      </w:r>
      <w:hyperlink r:id="rId92" w:history="1">
        <w:r>
          <w:rPr>
            <w:rStyle w:val="Hipervnculo"/>
          </w:rPr>
          <w:t>https://cdpsanjose.org/2021/05/17/violacion-de-derechos-y-derrumbe-cada-vez-mas-total-del-estado/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"Y las cortes también se resquebrajaron".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26 de junio. </w:t>
      </w:r>
      <w:hyperlink r:id="rId93" w:history="1">
        <w:r>
          <w:rPr>
            <w:rStyle w:val="Hipervnculo"/>
          </w:rPr>
          <w:t>https://cdpsanjose.org/2021/06/26/y-las-cortes-tambien-se-resquebrajaron/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"Una memoria </w:t>
      </w:r>
      <w:proofErr w:type="spellStart"/>
      <w:r>
        <w:t>energizante</w:t>
      </w:r>
      <w:proofErr w:type="spellEnd"/>
      <w:r>
        <w:t xml:space="preserve">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29 de junio. </w:t>
      </w:r>
      <w:hyperlink r:id="rId94" w:history="1">
        <w:r>
          <w:rPr>
            <w:rStyle w:val="Hipervnculo"/>
          </w:rPr>
          <w:t>https://cdpsanjose.org/2021/06/29/una-memoria-energizante/</w:t>
        </w:r>
      </w:hyperlink>
    </w:p>
    <w:p w:rsidR="003D1EA0" w:rsidRDefault="003D1EA0" w:rsidP="003D1EA0">
      <w:pPr>
        <w:pStyle w:val="font-claude-response-body"/>
      </w:pPr>
      <w:r>
        <w:lastRenderedPageBreak/>
        <w:t xml:space="preserve">Comunidad de Paz de San José de </w:t>
      </w:r>
      <w:proofErr w:type="spellStart"/>
      <w:r>
        <w:t>Apartadó</w:t>
      </w:r>
      <w:proofErr w:type="spellEnd"/>
      <w:r>
        <w:t xml:space="preserve">. 2021. "Entre saboteos y festejos asoman los fines a los cuales se sirve".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17 de julio. </w:t>
      </w:r>
      <w:hyperlink r:id="rId95" w:history="1">
        <w:r>
          <w:rPr>
            <w:rStyle w:val="Hipervnculo"/>
          </w:rPr>
          <w:t>https://cdpsanjose.org/2021/07/17/entre-saboteos-y-festejos-asoman-los-fines-a-los-cuales-se-sirve/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"Nada más triste y vergonzoso que unas víctimas cooptadas como verdugos por intereses inconfesables".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11 de agosto. </w:t>
      </w:r>
      <w:hyperlink r:id="rId96" w:history="1">
        <w:r>
          <w:rPr>
            <w:rStyle w:val="Hipervnculo"/>
          </w:rPr>
          <w:t>https://cdpsanjose.org/2021/08/11/nada-mas-triste-y-vergonzoso-que-unas-victimas-cooptadas-como-verdugos-por-intereses-inconfesables/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"Frente a aguas borrascosas, el faro son nuestros principios".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17 de septiembre. </w:t>
      </w:r>
      <w:hyperlink r:id="rId97" w:history="1">
        <w:r>
          <w:rPr>
            <w:rStyle w:val="Hipervnculo"/>
          </w:rPr>
          <w:t>https://cdpsanjose.org/2021/09/17/frente-a-aguas-borrascosas-el-faro-son-nuestros-principios/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"La ausencia de Otoniel hace más intensa su presencia".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4 de diciembre. </w:t>
      </w:r>
      <w:hyperlink r:id="rId98" w:history="1">
        <w:r>
          <w:rPr>
            <w:rStyle w:val="Hipervnculo"/>
          </w:rPr>
          <w:t>https://cdpsanjose.org/2021/12/04/la-ausencia-de-otoniel-hace-mas-intensa-su-presencia/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2021. "Se reconfirma pena de muerte contra denunciantes".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20 de diciembre. </w:t>
      </w:r>
      <w:hyperlink r:id="rId99" w:history="1">
        <w:r>
          <w:rPr>
            <w:rStyle w:val="Hipervnculo"/>
          </w:rPr>
          <w:t>https://cdpsanjose.org/2021/12/20/se-reconfirma-pena-de-muerte-contra-denunciantes/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2022. "Memoria que no se borra".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7 de marzo. </w:t>
      </w:r>
      <w:hyperlink r:id="rId100" w:history="1">
        <w:r>
          <w:rPr>
            <w:rStyle w:val="Hipervnculo"/>
          </w:rPr>
          <w:t>https://cdpsanjose.org/2022/03/07/memoria-que-no-se-borra/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2022. "El tiempo no pasa sin dejar huellas".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 de abril. </w:t>
      </w:r>
      <w:hyperlink r:id="rId101" w:history="1">
        <w:r>
          <w:rPr>
            <w:rStyle w:val="Hipervnculo"/>
          </w:rPr>
          <w:t>https://cdpsanjose.org/2022/04/01/el-tiempo-no-pasa-sin-dejar-huellas/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2022. "Reviviendo nuestro calvario".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19 de abril. </w:t>
      </w:r>
      <w:hyperlink r:id="rId102" w:history="1">
        <w:r>
          <w:rPr>
            <w:rStyle w:val="Hipervnculo"/>
          </w:rPr>
          <w:t>https://cdpsanjose.org/2022/04/19/reviviendo-nuestro-calvario/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2022. "Vidas humanas al basurero hasta el final".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27 de julio. </w:t>
      </w:r>
      <w:hyperlink r:id="rId103" w:history="1">
        <w:r>
          <w:rPr>
            <w:rStyle w:val="Hipervnculo"/>
          </w:rPr>
          <w:t>https://cdpsanjose.org/2022/07/27/vidas-humanas-al-basurero-hasta-el-final/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2022. "Una paz que sangra". </w:t>
      </w:r>
      <w:r>
        <w:rPr>
          <w:rStyle w:val="nfasis"/>
        </w:rPr>
        <w:t xml:space="preserve">Comunidad de Paz de San 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 de noviembre. </w:t>
      </w:r>
      <w:hyperlink r:id="rId104" w:history="1">
        <w:r>
          <w:rPr>
            <w:rStyle w:val="Hipervnculo"/>
          </w:rPr>
          <w:t>https://cdpsanjose.org/2022/11/03/una-paz-que-sangra/</w:t>
        </w:r>
      </w:hyperlink>
    </w:p>
    <w:p w:rsidR="003D1EA0" w:rsidRDefault="003D1EA0" w:rsidP="003D1EA0">
      <w:pPr>
        <w:pStyle w:val="font-claude-response-body"/>
      </w:pPr>
      <w:r>
        <w:t xml:space="preserve">Comunidad de Paz de San José de </w:t>
      </w:r>
      <w:proofErr w:type="spellStart"/>
      <w:r>
        <w:t>Apartadó</w:t>
      </w:r>
      <w:proofErr w:type="spellEnd"/>
      <w:r>
        <w:t xml:space="preserve">. 2022. "Aun contextuados en un Gobierno de Pacto Histórico, la represión y la persecución no dan tregua". </w:t>
      </w:r>
      <w:r>
        <w:rPr>
          <w:rStyle w:val="nfasis"/>
        </w:rPr>
        <w:t xml:space="preserve">Comunidad de Paz de San </w:t>
      </w:r>
      <w:r>
        <w:rPr>
          <w:rStyle w:val="nfasis"/>
        </w:rPr>
        <w:lastRenderedPageBreak/>
        <w:t xml:space="preserve">José de </w:t>
      </w:r>
      <w:proofErr w:type="spellStart"/>
      <w:r>
        <w:rPr>
          <w:rStyle w:val="nfasis"/>
        </w:rPr>
        <w:t>Apartadó</w:t>
      </w:r>
      <w:proofErr w:type="spellEnd"/>
      <w:r>
        <w:t xml:space="preserve">. 30 de diciembre. </w:t>
      </w:r>
      <w:hyperlink r:id="rId105" w:history="1">
        <w:r>
          <w:rPr>
            <w:rStyle w:val="Hipervnculo"/>
          </w:rPr>
          <w:t>https://cdpsanjose.org/2022/12/30/aun-contextuados-en-un-gobierno-de-pacto-historico-la-represion-y-la-persecucion-no-dan-tregua/</w:t>
        </w:r>
      </w:hyperlink>
    </w:p>
    <w:p w:rsidR="003D1EA0" w:rsidRPr="003D1EA0" w:rsidRDefault="003D1EA0">
      <w:pPr>
        <w:rPr>
          <w:rFonts w:ascii="Times New Roman" w:eastAsia="Times New Roman" w:hAnsi="Times New Roman" w:cs="Times New Roman"/>
          <w:b/>
          <w:bCs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b/>
          <w:bCs/>
          <w:sz w:val="24"/>
          <w:szCs w:val="24"/>
          <w:lang w:val="es-CO" w:eastAsia="es-CO"/>
        </w:rPr>
        <w:t xml:space="preserve">Fuentes de redes sociales </w:t>
      </w:r>
    </w:p>
    <w:p w:rsidR="003D1EA0" w:rsidRPr="003D1EA0" w:rsidRDefault="003D1EA0" w:rsidP="003D1EA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val="es-CO" w:eastAsia="es-CO"/>
        </w:rPr>
      </w:pPr>
      <w:r w:rsidRPr="003D1EA0">
        <w:rPr>
          <w:rFonts w:ascii="Times New Roman" w:eastAsia="Times New Roman" w:hAnsi="Times New Roman" w:cs="Times New Roman"/>
          <w:b/>
          <w:bCs/>
          <w:sz w:val="20"/>
          <w:szCs w:val="20"/>
          <w:lang w:val="es-CO" w:eastAsia="es-CO"/>
        </w:rPr>
        <w:t>Facebook</w:t>
      </w:r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2019. "El Paramilitarismo busca servirse de las juntas comunales e implantar el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Memoricidio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Publicación de Facebook. 26 de octubre. </w:t>
      </w:r>
      <w:hyperlink r:id="rId10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"Población Civil bajo múltiples manipulaciones". Publicación de Facebook. 5 de febrero. </w:t>
      </w:r>
      <w:hyperlink r:id="rId10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"Trabajo comunitario, por la defensa del territorio". Publicación de Facebook. 5 de febrero. </w:t>
      </w:r>
      <w:hyperlink r:id="rId10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"Hoy mantenemos nuestra Memoria viva de 23 años de resistencia civil". Publicación de Facebook. 19 de febrero. </w:t>
      </w:r>
      <w:hyperlink r:id="rId10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"Una vez destruidos los cuerpos y los tejidos sociales hay que destruir la memoria de las víctimas". Publicación de Facebook. 25 de febrero. </w:t>
      </w:r>
      <w:hyperlink r:id="rId11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"Monumento en Memoria de los 6 miembros de nuestra Comunidad de Paz asesinados". Publicación de Facebook. 29 de febrero. </w:t>
      </w:r>
      <w:hyperlink r:id="rId11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"PARAMILITARISMO QUE RECONFIRMA SU INSTINTO ASESINO". Publicación de Facebook. 7 de marzo. </w:t>
      </w:r>
      <w:hyperlink r:id="rId11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"23 </w:t>
      </w:r>
      <w:proofErr w:type="gram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aniversario</w:t>
      </w:r>
      <w:proofErr w:type="gram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de nuestra Comunidad de Paz". Publicación de Facebook. 26 de marzo. </w:t>
      </w:r>
      <w:hyperlink r:id="rId11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"Aniversario en medio de virus mortales". Publicación de Facebook. 30 de marzo. </w:t>
      </w:r>
      <w:hyperlink r:id="rId11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"LA PANDEMIA QUE REALMENTE MATA EN URABÁ". Publicación de Facebook. 14 de mayo. </w:t>
      </w:r>
      <w:hyperlink r:id="rId11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lastRenderedPageBreak/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"Los camuflajes de la muerte en la verdadera pandemia". Publicación de Facebook. 22 de junio. </w:t>
      </w:r>
      <w:hyperlink r:id="rId11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"SE DEBEN RESPETAR LOS MECANISMOS DE AUTOPROTECCIÓN DE LA COMUNIDAD DE PAZ DE SAN JOSÉ DE APARTADÓ". Publicación de Facebook. 21 de julio. </w:t>
      </w:r>
      <w:hyperlink r:id="rId11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"Memorias que se refuerzan ante la persistencia y solidaridades que crecen ante la contumacia". Publicación de Facebook. 22 de julio. </w:t>
      </w:r>
      <w:hyperlink r:id="rId11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"EL ANHELO DE JUSTICIA NO MUERE AUNQUE SE LO QUIERA DISTRAER CON MIGAJAS MISERABLES". Publicación de Facebook. 22 de agosto. </w:t>
      </w:r>
      <w:hyperlink r:id="rId11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"La Roncona". Publicación de Facebook. 11 de octubre. </w:t>
      </w:r>
      <w:hyperlink r:id="rId12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"'Guerra' y 'Paz' en el lenguaje paramilitar". Publicación de Facebook. 12 de octubre. </w:t>
      </w:r>
      <w:hyperlink r:id="rId12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2020. "LOS ALCANCES NO IMAGINABLES NI SUSTENTABLES DE LA MORDAZA". Publicación de Facebook. 10 de diciembre. </w:t>
      </w:r>
      <w:hyperlink r:id="rId12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"Estado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paraco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Publicación de Facebook. 3 de febrero. </w:t>
      </w:r>
      <w:hyperlink r:id="rId12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"La ruta del sacrificio". Publicación de Facebook. 1 de marzo. </w:t>
      </w:r>
      <w:hyperlink r:id="rId12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"MIENTRAS PADECEMOS EL HORROR, CULTIVAMOS VIDA". Publicación de Facebook. 12 de marzo. </w:t>
      </w:r>
      <w:hyperlink r:id="rId12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"PRODUCTOS DERIVADOS DEL MAÍZ". Publicación de Facebook. 22 de marzo. </w:t>
      </w:r>
      <w:hyperlink r:id="rId12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"PRODUCTOS DE NUESTRAS CANASTA FAMILIAR". Publicación de Facebook. 22 de marzo. </w:t>
      </w:r>
      <w:hyperlink r:id="rId12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lastRenderedPageBreak/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"Hoy caminamos en memoria de la víctimas". Publicación de Facebook. 23 de marzo. </w:t>
      </w:r>
      <w:hyperlink r:id="rId12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"Nuestra Comunidad de Paz celebró su aniversario número 24 desde su fundación el 23 de marzo de 1997". Publicación de Facebook. 26 de marzo. </w:t>
      </w:r>
      <w:hyperlink r:id="rId12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"La noche del 30 de marzo de 2021, los paramilitares dejaron frente a nuestro asentamiento de San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Josesito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, DOS panfletos alusivos a las AGC". Publicación de Facebook. 31 de marzo. </w:t>
      </w:r>
      <w:hyperlink r:id="rId13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"PASCUA: ENTRE MEMORIAS Y RECICLAJES DEL TERROR". Publicación de Facebook. 6 de abril. </w:t>
      </w:r>
      <w:hyperlink r:id="rId13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"En las garras de un 'progreso' antihumano". Publicación de Facebook. 23 de abril. </w:t>
      </w:r>
      <w:hyperlink r:id="rId13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"Ayer 30 de abril conocimos de una carta que supuestamente la habrían escrito las juntas de Acción Comunal". Publicación de Facebook. 1 de mayo. </w:t>
      </w:r>
      <w:hyperlink r:id="rId13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"Hoy en la mañana paramilitares que amenazan, reclutan, extorsionan y asesinan en nuestra región". Publicación de Facebook. 1 de mayo. </w:t>
      </w:r>
      <w:hyperlink r:id="rId13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"No más comunidad de paz". Publicación de Facebook. 7 de mayo. </w:t>
      </w:r>
      <w:hyperlink r:id="rId13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"Solidaridad del país y el mundo". Publicación de Facebook. 17 de mayo. </w:t>
      </w:r>
      <w:hyperlink r:id="rId13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"UNA MEMORIA ENERGIZANTE". Publicación de Facebook. 29 de junio. </w:t>
      </w:r>
      <w:hyperlink r:id="rId13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"Recordamos a nuestros amigos asesinados por paramilitares y militares el 8 de julio del 2000 en la vereda La Unión". Publicación de Facebook. 10 de julio. </w:t>
      </w:r>
      <w:hyperlink r:id="rId13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"ENTRE SABOTEOS Y FESTEJOS". Publicación de Facebook. 17 de julio. </w:t>
      </w:r>
      <w:hyperlink r:id="rId13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lastRenderedPageBreak/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"Cosecha de banano de producción orgánica en la finca La Roncona". Publicación de Facebook. 28 de agosto. </w:t>
      </w:r>
      <w:hyperlink r:id="rId14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"La madre tierra siempre nos sustenta y endulza la Vida". Publicación de Facebook. 16 de septiembre. </w:t>
      </w:r>
      <w:hyperlink r:id="rId14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"Asesinado el líder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Dilio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Bailarín del Resguardo Humanitario Biodiverso So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Bia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Dura". Publicación de Facebook. 20 de septiembre. </w:t>
      </w:r>
      <w:hyperlink r:id="rId14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"Paramilitares intentaron asesinar a un joven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Publicación de Facebook. 22 de septiembre. </w:t>
      </w:r>
      <w:hyperlink r:id="rId14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2021. "Declaración pública en el lugar donde fue asesinado el campesino Huber Velásquez". Publicación de Facebook. 23 de diciembre. </w:t>
      </w:r>
      <w:hyperlink r:id="rId14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"Prepotencia, silencio y muerte: rasgos del dominio paramilitar". Publicación de Facebook. 12 de enero. </w:t>
      </w:r>
      <w:hyperlink r:id="rId14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"Nuestra hermosa Finca, LAS DELICIAS, vereda La Esperanza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Publicación de Facebook. 13 de enero. </w:t>
      </w:r>
      <w:hyperlink r:id="rId14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"MEMORIA QUE NO SE BORRA". Publicación de Facebook. 8 de marzo. </w:t>
      </w:r>
      <w:hyperlink r:id="rId14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"25 AÑOS DE DIGNIDAD Y RESISTENCIA CIVIL". Publicación de Facebook. 30 de marzo. </w:t>
      </w:r>
      <w:hyperlink r:id="rId14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"EL TIEMPO NO PASA SIN DEJAR HUELLA". Publicación de Facebook. 2 de abril. </w:t>
      </w:r>
      <w:hyperlink r:id="rId14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"Reten paramilitar". Publicación de Facebook. 8 de mayo. </w:t>
      </w:r>
      <w:hyperlink r:id="rId15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"Inundación de predio de Comunidad de Paz". Publicación de Facebook. 10 de mayo. </w:t>
      </w:r>
      <w:hyperlink r:id="rId15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"10 años de la muerte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Eduar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Publicación de Facebook. 27 de junio. </w:t>
      </w:r>
      <w:hyperlink r:id="rId15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lastRenderedPageBreak/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"Evento de universidad Campesina en SJA". Publicación de Facebook. 10 de julio. </w:t>
      </w:r>
      <w:hyperlink r:id="rId15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"Tierra cultivada". Publicación de Facebook. 14 de julio. </w:t>
      </w:r>
      <w:hyperlink r:id="rId15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"Incidencia en Europa". Publicación de Facebook. 17 de octubre. </w:t>
      </w:r>
      <w:hyperlink r:id="rId15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2022. "Reunión alto gobierno". Publicación de Facebook. 4 de diciembre. </w:t>
      </w:r>
      <w:hyperlink r:id="rId15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2025. "Hoy 19 de febrero alzamos todos juntos una gran voz al mundo por la defensa de la vida y la tierra". Publicación de Facebook. 19 de febrero. </w:t>
      </w:r>
      <w:hyperlink r:id="rId15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https://www.facebook.com/Cdp.S.J.A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outlineLvl w:val="4"/>
        <w:rPr>
          <w:rFonts w:ascii="Times New Roman" w:eastAsia="Times New Roman" w:hAnsi="Times New Roman" w:cs="Times New Roman"/>
          <w:b/>
          <w:bCs/>
          <w:sz w:val="20"/>
          <w:szCs w:val="20"/>
          <w:lang w:val="es-CO" w:eastAsia="es-CO"/>
        </w:rPr>
      </w:pPr>
      <w:r w:rsidRPr="003D1EA0">
        <w:rPr>
          <w:rFonts w:ascii="Times New Roman" w:eastAsia="Times New Roman" w:hAnsi="Times New Roman" w:cs="Times New Roman"/>
          <w:b/>
          <w:bCs/>
          <w:sz w:val="20"/>
          <w:szCs w:val="20"/>
          <w:lang w:val="es-CO" w:eastAsia="es-CO"/>
        </w:rPr>
        <w:t xml:space="preserve">X (anteriormente </w:t>
      </w:r>
      <w:proofErr w:type="spellStart"/>
      <w:r w:rsidRPr="003D1EA0">
        <w:rPr>
          <w:rFonts w:ascii="Times New Roman" w:eastAsia="Times New Roman" w:hAnsi="Times New Roman" w:cs="Times New Roman"/>
          <w:b/>
          <w:bCs/>
          <w:sz w:val="20"/>
          <w:szCs w:val="20"/>
          <w:lang w:val="es-CO" w:eastAsia="es-CO"/>
        </w:rPr>
        <w:t>Twitter</w:t>
      </w:r>
      <w:proofErr w:type="spellEnd"/>
      <w:r w:rsidRPr="003D1EA0">
        <w:rPr>
          <w:rFonts w:ascii="Times New Roman" w:eastAsia="Times New Roman" w:hAnsi="Times New Roman" w:cs="Times New Roman"/>
          <w:b/>
          <w:bCs/>
          <w:sz w:val="20"/>
          <w:szCs w:val="20"/>
          <w:lang w:val="es-CO" w:eastAsia="es-CO"/>
        </w:rPr>
        <w:t>)</w:t>
      </w:r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"Parar la represión".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24 de enero. </w:t>
      </w:r>
      <w:hyperlink r:id="rId15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"Incursión paramilitar en Aldea Comunitaria".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27 de enero. </w:t>
      </w:r>
      <w:hyperlink r:id="rId15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"Construyendo paz y esperanza".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22 de marzo. </w:t>
      </w:r>
      <w:hyperlink r:id="rId16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"Estado por qué nos asesina".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22 de marzo. </w:t>
      </w:r>
      <w:hyperlink r:id="rId16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"20 años de resistencia".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22 de marzo. </w:t>
      </w:r>
      <w:hyperlink r:id="rId16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"La unión europea felicita a la comunidad de paz".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23 de marzo. </w:t>
      </w:r>
      <w:hyperlink r:id="rId16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"Peregrinación".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23 de marzo. </w:t>
      </w:r>
      <w:hyperlink r:id="rId16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"Acompañamiento internacional".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1 de abril. </w:t>
      </w:r>
      <w:hyperlink r:id="rId16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"Aumento de agresión a defensores de derechos humanos".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6 de abril. </w:t>
      </w:r>
      <w:hyperlink r:id="rId16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lastRenderedPageBreak/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"Con paramilitarismo no habrá paz en Colombia".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16 de abril. </w:t>
      </w:r>
      <w:hyperlink r:id="rId16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"Paramilitares en Mulatos".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17 de abril. </w:t>
      </w:r>
      <w:hyperlink r:id="rId16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). 2017. "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Repost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de noche y niebla sobre avance del paramilitarismo".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3 de mayo. </w:t>
      </w:r>
      <w:hyperlink r:id="rId16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"Apoyo a la demanda contra Chiquita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Brands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18 de mayo. </w:t>
      </w:r>
      <w:hyperlink r:id="rId17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2017. "Qué dirán los del ejército acerca de los paramilitares".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11 de julio. </w:t>
      </w:r>
      <w:hyperlink r:id="rId171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"Destrucción de armas para asesinar".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31 de enero. </w:t>
      </w:r>
      <w:hyperlink r:id="rId172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"13 años de impunidad".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21 de febrero. </w:t>
      </w:r>
      <w:hyperlink r:id="rId173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"Denuncia ante comunidad internacional".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21 de febrero. </w:t>
      </w:r>
      <w:hyperlink r:id="rId174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"Paz paramilitar".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28 de febrero. </w:t>
      </w:r>
      <w:hyperlink r:id="rId175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"Amenaza paramilitar".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1 de marzo. </w:t>
      </w:r>
      <w:hyperlink r:id="rId176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"Embajada británica en Comunidad de Paz".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25 de junio. </w:t>
      </w:r>
      <w:hyperlink r:id="rId177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"Entrega premio a la defensa de derechos humanos".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5 de septiembre. </w:t>
      </w:r>
      <w:hyperlink r:id="rId178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2018. "Marcha hacía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5 de diciembre. </w:t>
      </w:r>
      <w:hyperlink r:id="rId179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3D1EA0" w:rsidRPr="003D1EA0" w:rsidRDefault="003D1EA0" w:rsidP="003D1EA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</w:pPr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Comunidad de Paz de San José de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Apartadó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 (@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cdpsanjose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). 2019. "Comisión de la verdad en la Comunidad de Paz". </w:t>
      </w:r>
      <w:proofErr w:type="spellStart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>Tuit</w:t>
      </w:r>
      <w:proofErr w:type="spellEnd"/>
      <w:r w:rsidRPr="003D1EA0">
        <w:rPr>
          <w:rFonts w:ascii="Times New Roman" w:eastAsia="Times New Roman" w:hAnsi="Times New Roman" w:cs="Times New Roman"/>
          <w:sz w:val="24"/>
          <w:szCs w:val="24"/>
          <w:lang w:val="es-CO" w:eastAsia="es-CO"/>
        </w:rPr>
        <w:t xml:space="preserve">. 24 de febrero. </w:t>
      </w:r>
      <w:hyperlink r:id="rId180" w:history="1">
        <w:r w:rsidRPr="003D1EA0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s-CO" w:eastAsia="es-CO"/>
          </w:rPr>
          <w:t>https://x.com/cdpsanjose</w:t>
        </w:r>
      </w:hyperlink>
    </w:p>
    <w:p w:rsidR="00252FDE" w:rsidRDefault="00252FDE"/>
    <w:sectPr w:rsidR="00252FDE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52FDE"/>
    <w:rsid w:val="0029639D"/>
    <w:rsid w:val="00326F90"/>
    <w:rsid w:val="003D1EA0"/>
    <w:rsid w:val="00AA1D8D"/>
    <w:rsid w:val="00B47730"/>
    <w:rsid w:val="00C9584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E708156D-C754-4C32-A25C-1135B531F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uesto">
    <w:name w:val="Title"/>
    <w:basedOn w:val="Normal"/>
    <w:next w:val="Normal"/>
    <w:link w:val="Puest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de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nt-claude-response-body">
    <w:name w:val="font-claude-response-body"/>
    <w:basedOn w:val="Normal"/>
    <w:rsid w:val="003D1E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styleId="Hipervnculo">
    <w:name w:val="Hyperlink"/>
    <w:basedOn w:val="Fuentedeprrafopredeter"/>
    <w:uiPriority w:val="99"/>
    <w:semiHidden/>
    <w:unhideWhenUsed/>
    <w:rsid w:val="003D1EA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0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https://www.facebook.com/Cdp.S.J.A" TargetMode="External"/><Relationship Id="rId21" Type="http://schemas.openxmlformats.org/officeDocument/2006/relationships/hyperlink" Target="https://cdpsanjose.org/2017/02/02/torturas-violaciones-y-asesinatos-el-pan-de-cada-dia/" TargetMode="External"/><Relationship Id="rId42" Type="http://schemas.openxmlformats.org/officeDocument/2006/relationships/hyperlink" Target="https://cdpsanjose.org/2017/11/21/atentados-y-atracos-al-orden-del-dia-en-la-politica-estatal/" TargetMode="External"/><Relationship Id="rId63" Type="http://schemas.openxmlformats.org/officeDocument/2006/relationships/hyperlink" Target="https://cdpsanjose.org/2018/09/20/nuestros-ojos-siguen-viendo-y-nuestros-cuerpos-siguen-sintiendo/" TargetMode="External"/><Relationship Id="rId84" Type="http://schemas.openxmlformats.org/officeDocument/2006/relationships/hyperlink" Target="https://cdpsanjose.org/2020/03/07/paramilitarismo-que-reconfirma-su-instinto-asesino/" TargetMode="External"/><Relationship Id="rId138" Type="http://schemas.openxmlformats.org/officeDocument/2006/relationships/hyperlink" Target="https://www.facebook.com/Cdp.S.J.A" TargetMode="External"/><Relationship Id="rId159" Type="http://schemas.openxmlformats.org/officeDocument/2006/relationships/hyperlink" Target="https://x.com/cdpsanjose" TargetMode="External"/><Relationship Id="rId170" Type="http://schemas.openxmlformats.org/officeDocument/2006/relationships/hyperlink" Target="https://x.com/cdpsanjose" TargetMode="External"/><Relationship Id="rId107" Type="http://schemas.openxmlformats.org/officeDocument/2006/relationships/hyperlink" Target="https://www.facebook.com/Cdp.S.J.A" TargetMode="External"/><Relationship Id="rId11" Type="http://schemas.openxmlformats.org/officeDocument/2006/relationships/hyperlink" Target="https://cdpsanjose.org/2016/09/17/simulacros-otro-metodo-de-guerra/" TargetMode="External"/><Relationship Id="rId32" Type="http://schemas.openxmlformats.org/officeDocument/2006/relationships/hyperlink" Target="https://cdpsanjose.org/2017/06/29/la-paz-que-se-busca-sera-la-paz-de-los-sepulcros/" TargetMode="External"/><Relationship Id="rId53" Type="http://schemas.openxmlformats.org/officeDocument/2006/relationships/hyperlink" Target="https://cdpsanjose.org/2018/03/27/vandalismo-paramilitar-sin-control-alguno/" TargetMode="External"/><Relationship Id="rId74" Type="http://schemas.openxmlformats.org/officeDocument/2006/relationships/hyperlink" Target="https://cdpsanjose.org/2019/05/09/imposible-esconderse-detras-de-falsas-identidades/" TargetMode="External"/><Relationship Id="rId128" Type="http://schemas.openxmlformats.org/officeDocument/2006/relationships/hyperlink" Target="https://www.facebook.com/Cdp.S.J.A" TargetMode="External"/><Relationship Id="rId149" Type="http://schemas.openxmlformats.org/officeDocument/2006/relationships/hyperlink" Target="https://www.facebook.com/Cdp.S.J.A" TargetMode="External"/><Relationship Id="rId5" Type="http://schemas.openxmlformats.org/officeDocument/2006/relationships/webSettings" Target="webSettings.xml"/><Relationship Id="rId95" Type="http://schemas.openxmlformats.org/officeDocument/2006/relationships/hyperlink" Target="https://cdpsanjose.org/2021/07/17/entre-saboteos-y-festejos-asoman-los-fines-a-los-cuales-se-sirve/" TargetMode="External"/><Relationship Id="rId160" Type="http://schemas.openxmlformats.org/officeDocument/2006/relationships/hyperlink" Target="https://x.com/cdpsanjose" TargetMode="External"/><Relationship Id="rId181" Type="http://schemas.openxmlformats.org/officeDocument/2006/relationships/fontTable" Target="fontTable.xml"/><Relationship Id="rId22" Type="http://schemas.openxmlformats.org/officeDocument/2006/relationships/hyperlink" Target="https://cdpsanjose.org/2017/02/06/ante-el-asedio-quien-nos-podra-proteger/" TargetMode="External"/><Relationship Id="rId43" Type="http://schemas.openxmlformats.org/officeDocument/2006/relationships/hyperlink" Target="https://cdpsanjose.org/2017/12/13/como-en-la-masacre-de-las-bananeras-90-anos-despues-orden-de-matar-a-todo-el-que-estorbe/" TargetMode="External"/><Relationship Id="rId64" Type="http://schemas.openxmlformats.org/officeDocument/2006/relationships/hyperlink" Target="https://cdpsanjose.org/2018/11/15/nuestros-victimarios-reivindican-el-derecho-a-amordazar-y-el-poder-judicial-se-los-concede/" TargetMode="External"/><Relationship Id="rId118" Type="http://schemas.openxmlformats.org/officeDocument/2006/relationships/hyperlink" Target="https://www.facebook.com/Cdp.S.J.A" TargetMode="External"/><Relationship Id="rId139" Type="http://schemas.openxmlformats.org/officeDocument/2006/relationships/hyperlink" Target="https://www.facebook.com/Cdp.S.J.A" TargetMode="External"/><Relationship Id="rId85" Type="http://schemas.openxmlformats.org/officeDocument/2006/relationships/hyperlink" Target="https://cdpsanjose.org/2020/05/14/la-pandemia-que-realmente-mata-en-uraba/" TargetMode="External"/><Relationship Id="rId150" Type="http://schemas.openxmlformats.org/officeDocument/2006/relationships/hyperlink" Target="https://www.facebook.com/Cdp.S.J.A" TargetMode="External"/><Relationship Id="rId171" Type="http://schemas.openxmlformats.org/officeDocument/2006/relationships/hyperlink" Target="https://x.com/cdpsanjose" TargetMode="External"/><Relationship Id="rId12" Type="http://schemas.openxmlformats.org/officeDocument/2006/relationships/hyperlink" Target="https://cdpsanjose.org/2016/09/30/campesinos-torturados-a-mano-de-paramilitares/" TargetMode="External"/><Relationship Id="rId33" Type="http://schemas.openxmlformats.org/officeDocument/2006/relationships/hyperlink" Target="https://cdpsanjose.org/2017/07/12/podra-concebirse-mayor-cinismo/" TargetMode="External"/><Relationship Id="rId108" Type="http://schemas.openxmlformats.org/officeDocument/2006/relationships/hyperlink" Target="https://www.facebook.com/Cdp.S.J.A" TargetMode="External"/><Relationship Id="rId129" Type="http://schemas.openxmlformats.org/officeDocument/2006/relationships/hyperlink" Target="https://www.facebook.com/Cdp.S.J.A" TargetMode="External"/><Relationship Id="rId54" Type="http://schemas.openxmlformats.org/officeDocument/2006/relationships/hyperlink" Target="https://cdpsanjose.org/2018/04/10/derecho-a-matarnos-derecho-fundamental-de-los-paramilitares-que-nuestra-falsa-justicia-defiende-y-protege/" TargetMode="External"/><Relationship Id="rId75" Type="http://schemas.openxmlformats.org/officeDocument/2006/relationships/hyperlink" Target="https://cdpsanjose.org/2019/06/10/a-veces-una-sentencia-de-excepcion-condena-lo-que-el-estado-practica-como-rutina/" TargetMode="External"/><Relationship Id="rId96" Type="http://schemas.openxmlformats.org/officeDocument/2006/relationships/hyperlink" Target="https://cdpsanjose.org/2021/08/11/nada-mas-triste-y-vergonzoso-que-unas-victimas-cooptadas-como-verdugos-por-intereses-inconfesables/" TargetMode="External"/><Relationship Id="rId140" Type="http://schemas.openxmlformats.org/officeDocument/2006/relationships/hyperlink" Target="https://www.facebook.com/Cdp.S.J.A" TargetMode="External"/><Relationship Id="rId161" Type="http://schemas.openxmlformats.org/officeDocument/2006/relationships/hyperlink" Target="https://x.com/cdpsanjose" TargetMode="External"/><Relationship Id="rId182" Type="http://schemas.openxmlformats.org/officeDocument/2006/relationships/theme" Target="theme/theme1.xml"/><Relationship Id="rId6" Type="http://schemas.openxmlformats.org/officeDocument/2006/relationships/hyperlink" Target="https://cdpsanjose.org/2016/06/06/carta-de-despedida-a-coronel-german-rojas-comandante-brigada-xvii/" TargetMode="External"/><Relationship Id="rId23" Type="http://schemas.openxmlformats.org/officeDocument/2006/relationships/hyperlink" Target="https://cdpsanjose.org/2017/02/10/viviendo-bajo-el-terror-y-la-zozobra-paramilitar/" TargetMode="External"/><Relationship Id="rId119" Type="http://schemas.openxmlformats.org/officeDocument/2006/relationships/hyperlink" Target="https://www.facebook.com/Cdp.S.J.A" TargetMode="External"/><Relationship Id="rId44" Type="http://schemas.openxmlformats.org/officeDocument/2006/relationships/hyperlink" Target="https://cdpsanjose.org/2017/12/22/en-la-mira-de-planes-muy-perversos/" TargetMode="External"/><Relationship Id="rId60" Type="http://schemas.openxmlformats.org/officeDocument/2006/relationships/hyperlink" Target="https://cdpsanjose.org/2018/07/31/apartado-bajo-el-ordenamiento-territorial-y-politico-del-paramilitarismo/" TargetMode="External"/><Relationship Id="rId65" Type="http://schemas.openxmlformats.org/officeDocument/2006/relationships/hyperlink" Target="https://cdpsanjose.org/2018/12/05/es-inmoral-e-ilegitimo-acatar-mordazas-criminales/" TargetMode="External"/><Relationship Id="rId81" Type="http://schemas.openxmlformats.org/officeDocument/2006/relationships/hyperlink" Target="https://cdpsanjose.org/2019/12/26/el-paramilitarismo-busca-servirse-de-las-juntas-comunales-e-implantar-el-memoricidio/" TargetMode="External"/><Relationship Id="rId86" Type="http://schemas.openxmlformats.org/officeDocument/2006/relationships/hyperlink" Target="https://cdpsanjose.org/2020/06/22/los-camuflajes-de-la-muerte-en-la-verdadera-pandemia/" TargetMode="External"/><Relationship Id="rId130" Type="http://schemas.openxmlformats.org/officeDocument/2006/relationships/hyperlink" Target="https://www.facebook.com/Cdp.S.J.A" TargetMode="External"/><Relationship Id="rId135" Type="http://schemas.openxmlformats.org/officeDocument/2006/relationships/hyperlink" Target="https://www.facebook.com/Cdp.S.J.A" TargetMode="External"/><Relationship Id="rId151" Type="http://schemas.openxmlformats.org/officeDocument/2006/relationships/hyperlink" Target="https://www.facebook.com/Cdp.S.J.A" TargetMode="External"/><Relationship Id="rId156" Type="http://schemas.openxmlformats.org/officeDocument/2006/relationships/hyperlink" Target="https://www.facebook.com/Cdp.S.J.A" TargetMode="External"/><Relationship Id="rId177" Type="http://schemas.openxmlformats.org/officeDocument/2006/relationships/hyperlink" Target="https://x.com/cdpsanjose" TargetMode="External"/><Relationship Id="rId172" Type="http://schemas.openxmlformats.org/officeDocument/2006/relationships/hyperlink" Target="https://x.com/cdpsanjose" TargetMode="External"/><Relationship Id="rId13" Type="http://schemas.openxmlformats.org/officeDocument/2006/relationships/hyperlink" Target="https://cdpsanjose.org/2016/10/12/acosados-por-un-estado-que-habla-de-paz/" TargetMode="External"/><Relationship Id="rId18" Type="http://schemas.openxmlformats.org/officeDocument/2006/relationships/hyperlink" Target="https://cdpsanjose.org/2017/01/10/la-tolerancia-y-unidad-de-accion-entre-fuerza-publica-y-paramilitares-sigue-desbocada/" TargetMode="External"/><Relationship Id="rId39" Type="http://schemas.openxmlformats.org/officeDocument/2006/relationships/hyperlink" Target="https://cdpsanjose.org/2017/10/13/paramilitares-el-pasado-viernes-santo-en-la-vereda-mulatos-sj/" TargetMode="External"/><Relationship Id="rId109" Type="http://schemas.openxmlformats.org/officeDocument/2006/relationships/hyperlink" Target="https://www.facebook.com/Cdp.S.J.A" TargetMode="External"/><Relationship Id="rId34" Type="http://schemas.openxmlformats.org/officeDocument/2006/relationships/hyperlink" Target="https://cdpsanjose.org/2017/07/20/hasta-cuando-tendremos-que-soportar-esta-ignominia/" TargetMode="External"/><Relationship Id="rId50" Type="http://schemas.openxmlformats.org/officeDocument/2006/relationships/hyperlink" Target="https://cdpsanjose.org/2018/02/02/destruimos-pequenas-armas-que-de-todos-modos-nos-iban-a-masacrar-como-signo-de-nuestro-repudio-a-las-cadenas-de-muerte/" TargetMode="External"/><Relationship Id="rId55" Type="http://schemas.openxmlformats.org/officeDocument/2006/relationships/hyperlink" Target="https://cdpsanjose.org/2018/05/27/la-estabilidad-paramilitar-en-nuestra-zona/" TargetMode="External"/><Relationship Id="rId76" Type="http://schemas.openxmlformats.org/officeDocument/2006/relationships/hyperlink" Target="https://cdpsanjose.org/2019/07/12/delincuencia-politica-estatal-con-mascara-de-delincuencia-comun/" TargetMode="External"/><Relationship Id="rId97" Type="http://schemas.openxmlformats.org/officeDocument/2006/relationships/hyperlink" Target="https://cdpsanjose.org/2021/09/17/frente-a-aguas-borrascosas-el-faro-son-nuestros-principios/" TargetMode="External"/><Relationship Id="rId104" Type="http://schemas.openxmlformats.org/officeDocument/2006/relationships/hyperlink" Target="https://cdpsanjose.org/2022/11/03/una-paz-que-sangra/" TargetMode="External"/><Relationship Id="rId120" Type="http://schemas.openxmlformats.org/officeDocument/2006/relationships/hyperlink" Target="https://www.facebook.com/Cdp.S.J.A" TargetMode="External"/><Relationship Id="rId125" Type="http://schemas.openxmlformats.org/officeDocument/2006/relationships/hyperlink" Target="https://www.facebook.com/Cdp.S.J.A" TargetMode="External"/><Relationship Id="rId141" Type="http://schemas.openxmlformats.org/officeDocument/2006/relationships/hyperlink" Target="https://www.facebook.com/Cdp.S.J.A" TargetMode="External"/><Relationship Id="rId146" Type="http://schemas.openxmlformats.org/officeDocument/2006/relationships/hyperlink" Target="https://www.facebook.com/Cdp.S.J.A" TargetMode="External"/><Relationship Id="rId167" Type="http://schemas.openxmlformats.org/officeDocument/2006/relationships/hyperlink" Target="https://x.com/cdpsanjose" TargetMode="External"/><Relationship Id="rId7" Type="http://schemas.openxmlformats.org/officeDocument/2006/relationships/hyperlink" Target="https://cdpsanjose.org/2016/07/27/agresiones-estigmatizaciones-y-tolerancias-nubarrones-persistentes-en-un-fragil-discurso-de-paz/" TargetMode="External"/><Relationship Id="rId71" Type="http://schemas.openxmlformats.org/officeDocument/2006/relationships/hyperlink" Target="https://cdpsanjose.org/2019/03/19/y-ahora-el-silencio-amordazante-un-sello-en-la-boca/" TargetMode="External"/><Relationship Id="rId92" Type="http://schemas.openxmlformats.org/officeDocument/2006/relationships/hyperlink" Target="https://cdpsanjose.org/2021/05/17/violacion-de-derechos-y-derrumbe-cada-vez-mas-total-del-estado/" TargetMode="External"/><Relationship Id="rId162" Type="http://schemas.openxmlformats.org/officeDocument/2006/relationships/hyperlink" Target="https://x.com/cdpsanjose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cdpsanjose.org/2017/04/07/paramilitares-amenazan-a-comerciantes-en-san-jose-de-apartado/" TargetMode="External"/><Relationship Id="rId24" Type="http://schemas.openxmlformats.org/officeDocument/2006/relationships/hyperlink" Target="https://cdpsanjose.org/2017/02/14/cinismo-sin-fronteras/" TargetMode="External"/><Relationship Id="rId40" Type="http://schemas.openxmlformats.org/officeDocument/2006/relationships/hyperlink" Target="https://cdpsanjose.org/2017/10/20/nuestro-vivir-comunitario/" TargetMode="External"/><Relationship Id="rId45" Type="http://schemas.openxmlformats.org/officeDocument/2006/relationships/hyperlink" Target="https://cdpsanjose.org/2017/12/29/golpe-anunciado-y-tolerado/" TargetMode="External"/><Relationship Id="rId66" Type="http://schemas.openxmlformats.org/officeDocument/2006/relationships/hyperlink" Target="https://cdpsanjose.org/2018/12/09/yo-soy-german-graciano-soy-comunidad-de-paz/" TargetMode="External"/><Relationship Id="rId87" Type="http://schemas.openxmlformats.org/officeDocument/2006/relationships/hyperlink" Target="https://cdpsanjose.org/2020/07/20/se-deben-respetar-los-mecanismos-de-autoproteccion-de-la-comunidad-de-paz-de-san-jose-de-apartado-y-otras-zonas-humanitarias-similares-incluido-el-apoyo-brindado-por-los-acompanantes-internacionales/" TargetMode="External"/><Relationship Id="rId110" Type="http://schemas.openxmlformats.org/officeDocument/2006/relationships/hyperlink" Target="https://www.facebook.com/Cdp.S.J.A" TargetMode="External"/><Relationship Id="rId115" Type="http://schemas.openxmlformats.org/officeDocument/2006/relationships/hyperlink" Target="https://www.facebook.com/Cdp.S.J.A" TargetMode="External"/><Relationship Id="rId131" Type="http://schemas.openxmlformats.org/officeDocument/2006/relationships/hyperlink" Target="https://www.facebook.com/Cdp.S.J.A" TargetMode="External"/><Relationship Id="rId136" Type="http://schemas.openxmlformats.org/officeDocument/2006/relationships/hyperlink" Target="https://www.facebook.com/Cdp.S.J.A" TargetMode="External"/><Relationship Id="rId157" Type="http://schemas.openxmlformats.org/officeDocument/2006/relationships/hyperlink" Target="https://www.facebook.com/Cdp.S.J.A" TargetMode="External"/><Relationship Id="rId178" Type="http://schemas.openxmlformats.org/officeDocument/2006/relationships/hyperlink" Target="https://x.com/cdpsanjose" TargetMode="External"/><Relationship Id="rId61" Type="http://schemas.openxmlformats.org/officeDocument/2006/relationships/hyperlink" Target="https://cdpsanjose.org/2018/08/29/denunciar-delito-predominante-en-el-codigo-penal-de-facto-sancion-correspondiente-pena-de-muerte/" TargetMode="External"/><Relationship Id="rId82" Type="http://schemas.openxmlformats.org/officeDocument/2006/relationships/hyperlink" Target="https://cdpsanjose.org/2020/02/05/poblacion-civil-bajo-multiples-manipulaciones/" TargetMode="External"/><Relationship Id="rId152" Type="http://schemas.openxmlformats.org/officeDocument/2006/relationships/hyperlink" Target="https://www.facebook.com/Cdp.S.J.A" TargetMode="External"/><Relationship Id="rId173" Type="http://schemas.openxmlformats.org/officeDocument/2006/relationships/hyperlink" Target="https://x.com/cdpsanjose" TargetMode="External"/><Relationship Id="rId19" Type="http://schemas.openxmlformats.org/officeDocument/2006/relationships/hyperlink" Target="https://cdpsanjose.org/2017/01/21/la-sordera-y-ceguera-del-estado-tenia-metas-ahora-claras-preparar-una-brutal-invasion-paramilitar-contra-todos-nuestros-asentamientos/" TargetMode="External"/><Relationship Id="rId14" Type="http://schemas.openxmlformats.org/officeDocument/2006/relationships/hyperlink" Target="https://cdpsanjose.org/2016/10/20/fusion-diabolica-imposible-de-esconder/" TargetMode="External"/><Relationship Id="rId30" Type="http://schemas.openxmlformats.org/officeDocument/2006/relationships/hyperlink" Target="https://cdpsanjose.org/2017/04/18/imposible-negarlo/" TargetMode="External"/><Relationship Id="rId35" Type="http://schemas.openxmlformats.org/officeDocument/2006/relationships/hyperlink" Target="https://cdpsanjose.org/2017/08/02/la-delincuencia-en-el-poder/" TargetMode="External"/><Relationship Id="rId56" Type="http://schemas.openxmlformats.org/officeDocument/2006/relationships/hyperlink" Target="https://cdpsanjose.org/2018/06/08/nuestro-mapa-paramilitar-sobreviviendo-en-medio-de-un-estado-y-establecimientos-criminales/" TargetMode="External"/><Relationship Id="rId77" Type="http://schemas.openxmlformats.org/officeDocument/2006/relationships/hyperlink" Target="https://cdpsanjose.org/2019/08/16/cronicas-rutinarias-del-paraiso-paramilitar/" TargetMode="External"/><Relationship Id="rId100" Type="http://schemas.openxmlformats.org/officeDocument/2006/relationships/hyperlink" Target="https://cdpsanjose.org/2022/03/07/memoria-que-no-se-borra/" TargetMode="External"/><Relationship Id="rId105" Type="http://schemas.openxmlformats.org/officeDocument/2006/relationships/hyperlink" Target="https://cdpsanjose.org/2022/12/30/aun-contextuados-en-un-gobierno-de-pacto-historico-la-represion-y-la-persecucion-no-dan-tregua/" TargetMode="External"/><Relationship Id="rId126" Type="http://schemas.openxmlformats.org/officeDocument/2006/relationships/hyperlink" Target="https://www.facebook.com/Cdp.S.J.A" TargetMode="External"/><Relationship Id="rId147" Type="http://schemas.openxmlformats.org/officeDocument/2006/relationships/hyperlink" Target="https://www.facebook.com/Cdp.S.J.A" TargetMode="External"/><Relationship Id="rId168" Type="http://schemas.openxmlformats.org/officeDocument/2006/relationships/hyperlink" Target="https://x.com/cdpsanjose" TargetMode="External"/><Relationship Id="rId8" Type="http://schemas.openxmlformats.org/officeDocument/2006/relationships/hyperlink" Target="https://cdpsanjose.org/2016/09/06/paramilitares-ocupan-nuestros-espacios-comunitarios/" TargetMode="External"/><Relationship Id="rId51" Type="http://schemas.openxmlformats.org/officeDocument/2006/relationships/hyperlink" Target="https://cdpsanjose.org/2018/02/28/la-paz-paramilitar/" TargetMode="External"/><Relationship Id="rId72" Type="http://schemas.openxmlformats.org/officeDocument/2006/relationships/hyperlink" Target="https://cdpsanjose.org/2019/04/13/amicus-curiae/" TargetMode="External"/><Relationship Id="rId93" Type="http://schemas.openxmlformats.org/officeDocument/2006/relationships/hyperlink" Target="https://cdpsanjose.org/2021/06/26/y-las-cortes-tambien-se-resquebrajaron/" TargetMode="External"/><Relationship Id="rId98" Type="http://schemas.openxmlformats.org/officeDocument/2006/relationships/hyperlink" Target="https://cdpsanjose.org/2021/12/04/la-ausencia-de-otoniel-hace-mas-intensa-su-presencia/" TargetMode="External"/><Relationship Id="rId121" Type="http://schemas.openxmlformats.org/officeDocument/2006/relationships/hyperlink" Target="https://www.facebook.com/Cdp.S.J.A" TargetMode="External"/><Relationship Id="rId142" Type="http://schemas.openxmlformats.org/officeDocument/2006/relationships/hyperlink" Target="https://www.facebook.com/Cdp.S.J.A" TargetMode="External"/><Relationship Id="rId163" Type="http://schemas.openxmlformats.org/officeDocument/2006/relationships/hyperlink" Target="https://x.com/cdpsanjose" TargetMode="External"/><Relationship Id="rId3" Type="http://schemas.openxmlformats.org/officeDocument/2006/relationships/styles" Target="styles.xml"/><Relationship Id="rId25" Type="http://schemas.openxmlformats.org/officeDocument/2006/relationships/hyperlink" Target="https://cdpsanjose.org/2017/02/24/contra-los-hechos-no-hay-argumento-que-valga/" TargetMode="External"/><Relationship Id="rId46" Type="http://schemas.openxmlformats.org/officeDocument/2006/relationships/hyperlink" Target="https://cdpsanjose.org/2017/12/30/una-noche-de-tensa-vigilia-solidaria-2/" TargetMode="External"/><Relationship Id="rId67" Type="http://schemas.openxmlformats.org/officeDocument/2006/relationships/hyperlink" Target="https://cdpsanjose.org/2019/01/04/fin-de-ano-bajo-controles-mordazas-y-resistencia/" TargetMode="External"/><Relationship Id="rId116" Type="http://schemas.openxmlformats.org/officeDocument/2006/relationships/hyperlink" Target="https://www.facebook.com/Cdp.S.J.A" TargetMode="External"/><Relationship Id="rId137" Type="http://schemas.openxmlformats.org/officeDocument/2006/relationships/hyperlink" Target="https://www.facebook.com/Cdp.S.J.A" TargetMode="External"/><Relationship Id="rId158" Type="http://schemas.openxmlformats.org/officeDocument/2006/relationships/hyperlink" Target="https://x.com/cdpsanjose" TargetMode="External"/><Relationship Id="rId20" Type="http://schemas.openxmlformats.org/officeDocument/2006/relationships/hyperlink" Target="https://cdpsanjose.org/2017/02/01/paramilitares-violan-a-menor-de-edad-en-san-jose-de-apartado/" TargetMode="External"/><Relationship Id="rId41" Type="http://schemas.openxmlformats.org/officeDocument/2006/relationships/hyperlink" Target="https://cdpsanjose.org/2017/10/22/doctrina-militar-criminal-negada-pero-vigente/" TargetMode="External"/><Relationship Id="rId62" Type="http://schemas.openxmlformats.org/officeDocument/2006/relationships/hyperlink" Target="https://cdpsanjose.org/2018/09/12/violacion-a-nuestra-propiedad-privada-la-roncona/" TargetMode="External"/><Relationship Id="rId83" Type="http://schemas.openxmlformats.org/officeDocument/2006/relationships/hyperlink" Target="https://cdpsanjose.org/2020/02/25/una-vez-destruidos-los-cuerpos-y-los-tejidos-sociales-hay-que-destruir-la-memoria-de-las-victimas/" TargetMode="External"/><Relationship Id="rId88" Type="http://schemas.openxmlformats.org/officeDocument/2006/relationships/hyperlink" Target="https://cdpsanjose.org/2020/10/12/guerra-y-paz-en-el-lenguaje-paramilitar/" TargetMode="External"/><Relationship Id="rId111" Type="http://schemas.openxmlformats.org/officeDocument/2006/relationships/hyperlink" Target="https://www.facebook.com/Cdp.S.J.A" TargetMode="External"/><Relationship Id="rId132" Type="http://schemas.openxmlformats.org/officeDocument/2006/relationships/hyperlink" Target="https://www.facebook.com/Cdp.S.J.A" TargetMode="External"/><Relationship Id="rId153" Type="http://schemas.openxmlformats.org/officeDocument/2006/relationships/hyperlink" Target="https://www.facebook.com/Cdp.S.J.A" TargetMode="External"/><Relationship Id="rId174" Type="http://schemas.openxmlformats.org/officeDocument/2006/relationships/hyperlink" Target="https://x.com/cdpsanjose" TargetMode="External"/><Relationship Id="rId179" Type="http://schemas.openxmlformats.org/officeDocument/2006/relationships/hyperlink" Target="https://x.com/cdpsanjose" TargetMode="External"/><Relationship Id="rId15" Type="http://schemas.openxmlformats.org/officeDocument/2006/relationships/hyperlink" Target="https://cdpsanjose.org/2016/12/01/nuevo-atentado-contra-la-comunidad-de-paz/" TargetMode="External"/><Relationship Id="rId36" Type="http://schemas.openxmlformats.org/officeDocument/2006/relationships/hyperlink" Target="https://cdpsanjose.org/2017/08/15/cuando-ya-no-denunciemos-muertos-nos-arrancaran-todos-los-demas-derechos-principios-del-posconflicto/" TargetMode="External"/><Relationship Id="rId57" Type="http://schemas.openxmlformats.org/officeDocument/2006/relationships/hyperlink" Target="https://cdpsanjose.org/2018/06/27/nuestro-apoyo-incondicional-a-una-zona-humanitaria-para-los-retornados-de-siria/" TargetMode="External"/><Relationship Id="rId106" Type="http://schemas.openxmlformats.org/officeDocument/2006/relationships/hyperlink" Target="https://www.facebook.com/Cdp.S.J.A" TargetMode="External"/><Relationship Id="rId127" Type="http://schemas.openxmlformats.org/officeDocument/2006/relationships/hyperlink" Target="https://www.facebook.com/Cdp.S.J.A" TargetMode="External"/><Relationship Id="rId10" Type="http://schemas.openxmlformats.org/officeDocument/2006/relationships/hyperlink" Target="https://cdpsanjose.org/2016/09/12/paramilitares-invaden-nuestros-espacios-el-estado-lo-niega/" TargetMode="External"/><Relationship Id="rId31" Type="http://schemas.openxmlformats.org/officeDocument/2006/relationships/hyperlink" Target="https://cdpsanjose.org/2017/06/19/el-supuesto-posconflicto-se-traduce-para-nosotros-en-el-imperio-progresivo-del-paramilitarismo/" TargetMode="External"/><Relationship Id="rId52" Type="http://schemas.openxmlformats.org/officeDocument/2006/relationships/hyperlink" Target="https://cdpsanjose.org/2018/03/15/complicidad-de-brazos-caidos/" TargetMode="External"/><Relationship Id="rId73" Type="http://schemas.openxmlformats.org/officeDocument/2006/relationships/hyperlink" Target="https://cdpsanjose.org/2019/04/15/paramilitarismo-en-plena-accion-espionajes-invasion-y-control-de-tierras-y-reiteracion-de-amenazas/" TargetMode="External"/><Relationship Id="rId78" Type="http://schemas.openxmlformats.org/officeDocument/2006/relationships/hyperlink" Target="https://cdpsanjose.org/2019/08/21/tranquilidad-cinica-en-ejecuciones-programadas/" TargetMode="External"/><Relationship Id="rId94" Type="http://schemas.openxmlformats.org/officeDocument/2006/relationships/hyperlink" Target="https://cdpsanjose.org/2021/06/29/una-memoria-energizante/" TargetMode="External"/><Relationship Id="rId99" Type="http://schemas.openxmlformats.org/officeDocument/2006/relationships/hyperlink" Target="https://cdpsanjose.org/2021/12/20/se-reconfirma-pena-de-muerte-contra-denunciantes/" TargetMode="External"/><Relationship Id="rId101" Type="http://schemas.openxmlformats.org/officeDocument/2006/relationships/hyperlink" Target="https://cdpsanjose.org/2022/04/01/el-tiempo-no-pasa-sin-dejar-huellas/" TargetMode="External"/><Relationship Id="rId122" Type="http://schemas.openxmlformats.org/officeDocument/2006/relationships/hyperlink" Target="https://www.facebook.com/Cdp.S.J.A" TargetMode="External"/><Relationship Id="rId143" Type="http://schemas.openxmlformats.org/officeDocument/2006/relationships/hyperlink" Target="https://www.facebook.com/Cdp.S.J.A" TargetMode="External"/><Relationship Id="rId148" Type="http://schemas.openxmlformats.org/officeDocument/2006/relationships/hyperlink" Target="https://www.facebook.com/Cdp.S.J.A" TargetMode="External"/><Relationship Id="rId164" Type="http://schemas.openxmlformats.org/officeDocument/2006/relationships/hyperlink" Target="https://x.com/cdpsanjose" TargetMode="External"/><Relationship Id="rId169" Type="http://schemas.openxmlformats.org/officeDocument/2006/relationships/hyperlink" Target="https://x.com/cdpsanjose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cdpsanjose.org/2016/09/07/paramilitares-nos-intimidan-y-afirman-trabajar-conjuntamente-con-la-fuerza-publica/" TargetMode="External"/><Relationship Id="rId180" Type="http://schemas.openxmlformats.org/officeDocument/2006/relationships/hyperlink" Target="https://x.com/cdpsanjose" TargetMode="External"/><Relationship Id="rId26" Type="http://schemas.openxmlformats.org/officeDocument/2006/relationships/hyperlink" Target="https://cdpsanjose.org/2017/03/20/clandestinidades-a-la-luz-de-dia/" TargetMode="External"/><Relationship Id="rId47" Type="http://schemas.openxmlformats.org/officeDocument/2006/relationships/hyperlink" Target="https://cdpsanjose.org/2017/12/31/paramilitarismo-estructurado-protegido-y-en-busqueda-de-venganza/" TargetMode="External"/><Relationship Id="rId68" Type="http://schemas.openxmlformats.org/officeDocument/2006/relationships/hyperlink" Target="https://cdpsanjose.org/2019/01/18/con-licencia-abierta-y-blindada-para-matar/" TargetMode="External"/><Relationship Id="rId89" Type="http://schemas.openxmlformats.org/officeDocument/2006/relationships/hyperlink" Target="https://cdpsanjose.org/2021/04/06/pascua-entre-memorias-y-reciclajes-del-terror/" TargetMode="External"/><Relationship Id="rId112" Type="http://schemas.openxmlformats.org/officeDocument/2006/relationships/hyperlink" Target="https://www.facebook.com/Cdp.S.J.A" TargetMode="External"/><Relationship Id="rId133" Type="http://schemas.openxmlformats.org/officeDocument/2006/relationships/hyperlink" Target="https://www.facebook.com/Cdp.S.J.A" TargetMode="External"/><Relationship Id="rId154" Type="http://schemas.openxmlformats.org/officeDocument/2006/relationships/hyperlink" Target="https://www.facebook.com/Cdp.S.J.A" TargetMode="External"/><Relationship Id="rId175" Type="http://schemas.openxmlformats.org/officeDocument/2006/relationships/hyperlink" Target="https://x.com/cdpsanjose" TargetMode="External"/><Relationship Id="rId16" Type="http://schemas.openxmlformats.org/officeDocument/2006/relationships/hyperlink" Target="https://cdpsanjose.org/2016/12/03/continua-la-barbarie-a-las-victimas-se-nos-considera-victimarios/" TargetMode="External"/><Relationship Id="rId37" Type="http://schemas.openxmlformats.org/officeDocument/2006/relationships/hyperlink" Target="https://cdpsanjose.org/2017/08/29/reciclamientos-de-una-violencia-contumaz/" TargetMode="External"/><Relationship Id="rId58" Type="http://schemas.openxmlformats.org/officeDocument/2006/relationships/hyperlink" Target="https://cdpsanjose.org/2018/07/05/alborozo-paramilitar-frente-al-nuevo-gobierno/" TargetMode="External"/><Relationship Id="rId79" Type="http://schemas.openxmlformats.org/officeDocument/2006/relationships/hyperlink" Target="https://cdpsanjose.org/2019/09/09/guerra-e-injusticia-se-abrazan-en-reciclamiento-sin-fin/" TargetMode="External"/><Relationship Id="rId102" Type="http://schemas.openxmlformats.org/officeDocument/2006/relationships/hyperlink" Target="https://cdpsanjose.org/2022/04/19/reviviendo-nuestro-calvario/" TargetMode="External"/><Relationship Id="rId123" Type="http://schemas.openxmlformats.org/officeDocument/2006/relationships/hyperlink" Target="https://www.facebook.com/Cdp.S.J.A" TargetMode="External"/><Relationship Id="rId144" Type="http://schemas.openxmlformats.org/officeDocument/2006/relationships/hyperlink" Target="https://www.facebook.com/Cdp.S.J.A" TargetMode="External"/><Relationship Id="rId90" Type="http://schemas.openxmlformats.org/officeDocument/2006/relationships/hyperlink" Target="https://cdpsanjose.org/2021/04/23/en-las-garras-de-un-progreso-antihumano/" TargetMode="External"/><Relationship Id="rId165" Type="http://schemas.openxmlformats.org/officeDocument/2006/relationships/hyperlink" Target="https://x.com/cdpsanjose" TargetMode="External"/><Relationship Id="rId27" Type="http://schemas.openxmlformats.org/officeDocument/2006/relationships/hyperlink" Target="https://cdpsanjose.org/2017/03/29/1997-2017-20-anos-en-resistencia/" TargetMode="External"/><Relationship Id="rId48" Type="http://schemas.openxmlformats.org/officeDocument/2006/relationships/hyperlink" Target="https://cdpsanjose.org/2018/01/03/caminos-trillados-de-encubrimiento-oficial/" TargetMode="External"/><Relationship Id="rId69" Type="http://schemas.openxmlformats.org/officeDocument/2006/relationships/hyperlink" Target="https://cdpsanjose.org/2019/01/28/acosados-y-amenazados-por-violadores-de-la-constitucion-y-la-ley/" TargetMode="External"/><Relationship Id="rId113" Type="http://schemas.openxmlformats.org/officeDocument/2006/relationships/hyperlink" Target="https://www.facebook.com/Cdp.S.J.A" TargetMode="External"/><Relationship Id="rId134" Type="http://schemas.openxmlformats.org/officeDocument/2006/relationships/hyperlink" Target="https://www.facebook.com/Cdp.S.J.A" TargetMode="External"/><Relationship Id="rId80" Type="http://schemas.openxmlformats.org/officeDocument/2006/relationships/hyperlink" Target="https://cdpsanjose.org/2019/10/04/caminos-protocolarios-de-falsedad-y-camuflaje/" TargetMode="External"/><Relationship Id="rId155" Type="http://schemas.openxmlformats.org/officeDocument/2006/relationships/hyperlink" Target="https://www.facebook.com/Cdp.S.J.A" TargetMode="External"/><Relationship Id="rId176" Type="http://schemas.openxmlformats.org/officeDocument/2006/relationships/hyperlink" Target="https://x.com/cdpsanjose" TargetMode="External"/><Relationship Id="rId17" Type="http://schemas.openxmlformats.org/officeDocument/2006/relationships/hyperlink" Target="https://cdpsanjose.org/2016/12/22/si-no-son-paramilitares-entonces-que-son/" TargetMode="External"/><Relationship Id="rId38" Type="http://schemas.openxmlformats.org/officeDocument/2006/relationships/hyperlink" Target="https://cdpsanjose.org/2017/09/30/camuflajes-de-la-delincuencia-estatal/" TargetMode="External"/><Relationship Id="rId59" Type="http://schemas.openxmlformats.org/officeDocument/2006/relationships/hyperlink" Target="https://cdpsanjose.org/2018/07/13/carta-abierta-al-presidente-saliente-juan-manuel-santos/" TargetMode="External"/><Relationship Id="rId103" Type="http://schemas.openxmlformats.org/officeDocument/2006/relationships/hyperlink" Target="https://cdpsanjose.org/2022/07/27/vidas-humanas-al-basurero-hasta-el-final/" TargetMode="External"/><Relationship Id="rId124" Type="http://schemas.openxmlformats.org/officeDocument/2006/relationships/hyperlink" Target="https://www.facebook.com/Cdp.S.J.A" TargetMode="External"/><Relationship Id="rId70" Type="http://schemas.openxmlformats.org/officeDocument/2006/relationships/hyperlink" Target="https://cdpsanjose.org/2019/02/26/control-territorial-estricto-por-los-paramilitares/" TargetMode="External"/><Relationship Id="rId91" Type="http://schemas.openxmlformats.org/officeDocument/2006/relationships/hyperlink" Target="https://cdpsanjose.org/2021/05/06/no-mas-comunidad-de-paz-es-el-sueno-de-los-poderosos/" TargetMode="External"/><Relationship Id="rId145" Type="http://schemas.openxmlformats.org/officeDocument/2006/relationships/hyperlink" Target="https://www.facebook.com/Cdp.S.J.A" TargetMode="External"/><Relationship Id="rId166" Type="http://schemas.openxmlformats.org/officeDocument/2006/relationships/hyperlink" Target="https://x.com/cdpsanjose" TargetMode="External"/><Relationship Id="rId1" Type="http://schemas.openxmlformats.org/officeDocument/2006/relationships/customXml" Target="../customXml/item1.xml"/><Relationship Id="rId28" Type="http://schemas.openxmlformats.org/officeDocument/2006/relationships/hyperlink" Target="https://cdpsanjose.org/2017/03/29/no-no-retrocedemos/" TargetMode="External"/><Relationship Id="rId49" Type="http://schemas.openxmlformats.org/officeDocument/2006/relationships/hyperlink" Target="https://cdpsanjose.org/2018/01/22/avanza-la-agresion-avalada-por-la-impunidad/" TargetMode="External"/><Relationship Id="rId114" Type="http://schemas.openxmlformats.org/officeDocument/2006/relationships/hyperlink" Target="https://www.facebook.com/Cdp.S.J.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20494083-04BD-4ABF-88C0-4A4E76D24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8111</Words>
  <Characters>44613</Characters>
  <Application>Microsoft Office Word</Application>
  <DocSecurity>0</DocSecurity>
  <Lines>371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52619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Cuenta Microsoft</cp:lastModifiedBy>
  <cp:revision>3</cp:revision>
  <dcterms:created xsi:type="dcterms:W3CDTF">2013-12-23T23:15:00Z</dcterms:created>
  <dcterms:modified xsi:type="dcterms:W3CDTF">2026-04-28T21:34:00Z</dcterms:modified>
  <cp:category/>
</cp:coreProperties>
</file>