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jpeg" /><Relationship Id="rId1" Type="http://schemas.openxmlformats.org/officeDocument/2006/relationships/officeDocument" Target="word/document.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A2F3D" w14:textId="77777777" w:rsidR="003F69B1" w:rsidRDefault="00D7055E">
      <w:r>
        <w:rPr>
          <w:rFonts w:ascii="Times New Roman" w:hAnsi="Times New Roman"/>
          <w:sz w:val="24"/>
        </w:rPr>
        <w:t>Stability Boundary Sensitivity in Closed-Loop Linear Systems</w:t>
      </w:r>
      <w:r>
        <w:rPr>
          <w:rFonts w:ascii="Times New Roman" w:hAnsi="Times New Roman"/>
          <w:sz w:val="24"/>
        </w:rPr>
        <w:br/>
        <w:t>A Lyapunov-Based Vector-Valued Stability Diagnostic Mapping for Drift and Regime Transition</w:t>
      </w:r>
      <w:r>
        <w:rPr>
          <w:rFonts w:ascii="Times New Roman" w:hAnsi="Times New Roman"/>
          <w:sz w:val="24"/>
        </w:rPr>
        <w:br/>
        <w:t>Christopher W. Copeland (C077UPTF1L3)</w:t>
      </w:r>
      <w:r>
        <w:rPr>
          <w:rFonts w:ascii="Times New Roman" w:hAnsi="Times New Roman"/>
          <w:sz w:val="24"/>
        </w:rPr>
        <w:br/>
        <w:t>Version 2.2</w:t>
      </w:r>
    </w:p>
    <w:p w14:paraId="7AD2EEC1" w14:textId="77777777" w:rsidR="003F69B1" w:rsidRDefault="00D7055E">
      <w:r>
        <w:rPr>
          <w:rFonts w:ascii="Times New Roman" w:hAnsi="Times New Roman"/>
          <w:sz w:val="24"/>
        </w:rPr>
        <w:t>Abstract</w:t>
      </w:r>
    </w:p>
    <w:p w14:paraId="091E59C7" w14:textId="77777777" w:rsidR="003F69B1" w:rsidRDefault="00D7055E">
      <w:r>
        <w:rPr>
          <w:rFonts w:ascii="Times New Roman" w:hAnsi="Times New Roman"/>
          <w:sz w:val="24"/>
        </w:rPr>
        <w:t>This work presents an explicitly constructed analytical benchmark for closed-loop linear systems with extended nonlinear stress tests. A second-order closed-loop linear time-invariant system is constructed and analyzed under two perturbation classes: (i) constant additive forcing and (ii) parametric drift in the closed-loop matrix. Closed-loop formation, eigenvalue computation, Lyapunov equation solution, convolution-based forced response, steady-state displacement, Lyapunov energy growth, characteristic po</w:t>
      </w:r>
      <w:r>
        <w:rPr>
          <w:rFonts w:ascii="Times New Roman" w:hAnsi="Times New Roman"/>
          <w:sz w:val="24"/>
        </w:rPr>
        <w:t>lynomial under parametric drift, stability boundary determination, and parameterized Lyapunov solution are derived explicitly. A vector-valued stability diagnostic mapping composed exclusively of standard control-theoretic quantities is defined. Falsifiability conditions are stated.</w:t>
      </w:r>
    </w:p>
    <w:p w14:paraId="6C66DDEA" w14:textId="77777777" w:rsidR="003F69B1" w:rsidRDefault="00D7055E">
      <w:r>
        <w:rPr>
          <w:rFonts w:ascii="Times New Roman" w:hAnsi="Times New Roman"/>
          <w:sz w:val="24"/>
        </w:rPr>
        <w:t>Scope and Classification</w:t>
      </w:r>
      <w:r>
        <w:rPr>
          <w:rFonts w:ascii="Times New Roman" w:hAnsi="Times New Roman"/>
          <w:sz w:val="24"/>
        </w:rPr>
        <w:br/>
        <w:t>This is not a new stability theory, novel Lyapunov construction, or new control method. It is an explicitly constructed analytical benchmark with extended nonlinear stress tests. Sections III–V introduce nonlinear extensions of the nominal system to explore boundary sensitivity under structured nonlinear perturbation. All terminology (boundary sensitivity, regime transition) is used strictly in classical control-theoretic terms.</w:t>
      </w:r>
    </w:p>
    <w:p w14:paraId="415C43CF" w14:textId="77777777" w:rsidR="003F69B1" w:rsidRDefault="00D7055E">
      <w:r>
        <w:rPr>
          <w:rFonts w:ascii="Times New Roman" w:hAnsi="Times New Roman"/>
          <w:sz w:val="24"/>
        </w:rPr>
        <w:t>I. Nominal Closed-Loop System</w:t>
      </w:r>
    </w:p>
    <w:p w14:paraId="0BA221F6" w14:textId="77777777" w:rsidR="003F69B1" w:rsidRDefault="00D7055E">
      <w:r>
        <w:rPr>
          <w:rFonts w:ascii="Times New Roman" w:hAnsi="Times New Roman"/>
          <w:sz w:val="24"/>
        </w:rPr>
        <w:t>I.1 State-Space Definition</w:t>
      </w:r>
    </w:p>
    <w:p w14:paraId="65FD91F6" w14:textId="77777777" w:rsidR="003F69B1" w:rsidRDefault="00D7055E">
      <w:r>
        <w:rPr>
          <w:rFonts w:ascii="Times New Roman" w:hAnsi="Times New Roman"/>
          <w:sz w:val="24"/>
        </w:rPr>
        <w:t>Plant:</w:t>
      </w:r>
    </w:p>
    <w:p w14:paraId="4BD58207" w14:textId="77777777" w:rsidR="003F69B1" w:rsidRDefault="00D7055E">
      <w:r>
        <w:rPr>
          <w:rFonts w:ascii="Times New Roman" w:hAnsi="Times New Roman"/>
          <w:sz w:val="24"/>
        </w:rPr>
        <w:t>ẋ = A x + B u</w:t>
      </w:r>
    </w:p>
    <w:p w14:paraId="58EA2374" w14:textId="77777777" w:rsidR="003F69B1" w:rsidRDefault="00D7055E">
      <w:r>
        <w:rPr>
          <w:rFonts w:ascii="Times New Roman" w:hAnsi="Times New Roman"/>
          <w:sz w:val="24"/>
        </w:rPr>
        <w:t>A = [ 0 1 -2 -3 ]</w:t>
      </w:r>
    </w:p>
    <w:p w14:paraId="295EFBF9" w14:textId="77777777" w:rsidR="003F69B1" w:rsidRDefault="00D7055E">
      <w:r>
        <w:rPr>
          <w:rFonts w:ascii="Times New Roman" w:hAnsi="Times New Roman"/>
          <w:sz w:val="24"/>
        </w:rPr>
        <w:t>B = [ 0 1 ]</w:t>
      </w:r>
    </w:p>
    <w:p w14:paraId="3BF54956" w14:textId="77777777" w:rsidR="003F69B1" w:rsidRDefault="00D7055E">
      <w:r>
        <w:rPr>
          <w:rFonts w:ascii="Times New Roman" w:hAnsi="Times New Roman"/>
          <w:sz w:val="24"/>
        </w:rPr>
        <w:t>State feedback:</w:t>
      </w:r>
    </w:p>
    <w:p w14:paraId="4C0B45D4" w14:textId="77777777" w:rsidR="003F69B1" w:rsidRDefault="00D7055E">
      <w:r>
        <w:rPr>
          <w:rFonts w:ascii="Times New Roman" w:hAnsi="Times New Roman"/>
          <w:sz w:val="24"/>
        </w:rPr>
        <w:t>u = -K x</w:t>
      </w:r>
    </w:p>
    <w:p w14:paraId="6782AAD5" w14:textId="77777777" w:rsidR="003F69B1" w:rsidRDefault="00D7055E">
      <w:r>
        <w:rPr>
          <w:rFonts w:ascii="Times New Roman" w:hAnsi="Times New Roman"/>
          <w:sz w:val="24"/>
        </w:rPr>
        <w:t>Choose:</w:t>
      </w:r>
    </w:p>
    <w:p w14:paraId="1AE09EE6" w14:textId="77777777" w:rsidR="003F69B1" w:rsidRDefault="00D7055E">
      <w:r>
        <w:rPr>
          <w:rFonts w:ascii="Times New Roman" w:hAnsi="Times New Roman"/>
          <w:sz w:val="24"/>
        </w:rPr>
        <w:t>K = [ 2 3 ]</w:t>
      </w:r>
    </w:p>
    <w:p w14:paraId="363C9826" w14:textId="77777777" w:rsidR="003F69B1" w:rsidRDefault="00D7055E">
      <w:r>
        <w:rPr>
          <w:rFonts w:ascii="Times New Roman" w:hAnsi="Times New Roman"/>
          <w:sz w:val="24"/>
        </w:rPr>
        <w:t>Compute BK:</w:t>
      </w:r>
    </w:p>
    <w:p w14:paraId="4DA5C54B" w14:textId="77777777" w:rsidR="003F69B1" w:rsidRDefault="00D7055E">
      <w:r>
        <w:rPr>
          <w:rFonts w:ascii="Times New Roman" w:hAnsi="Times New Roman"/>
          <w:sz w:val="24"/>
        </w:rPr>
        <w:t>B K = [ 0 1 ] [ 2 3 ]</w:t>
      </w:r>
    </w:p>
    <w:p w14:paraId="6B8E9FC4" w14:textId="77777777" w:rsidR="003F69B1" w:rsidRDefault="00D7055E">
      <w:r>
        <w:rPr>
          <w:rFonts w:ascii="Times New Roman" w:hAnsi="Times New Roman"/>
          <w:sz w:val="24"/>
        </w:rPr>
        <w:t>= [ 0 0 2 3 ]</w:t>
      </w:r>
    </w:p>
    <w:p w14:paraId="59941405" w14:textId="77777777" w:rsidR="003F69B1" w:rsidRDefault="00D7055E">
      <w:r>
        <w:rPr>
          <w:rFonts w:ascii="Times New Roman" w:hAnsi="Times New Roman"/>
          <w:sz w:val="24"/>
        </w:rPr>
        <w:t>Closed-loop matrix:</w:t>
      </w:r>
    </w:p>
    <w:p w14:paraId="20D0DA5C" w14:textId="77777777" w:rsidR="003F69B1" w:rsidRDefault="00D7055E">
      <w:r>
        <w:rPr>
          <w:rFonts w:ascii="Times New Roman" w:hAnsi="Times New Roman"/>
          <w:sz w:val="24"/>
        </w:rPr>
        <w:t>A_cl = A - BK</w:t>
      </w:r>
    </w:p>
    <w:p w14:paraId="0755CD66" w14:textId="77777777" w:rsidR="003F69B1" w:rsidRDefault="00D7055E">
      <w:r>
        <w:rPr>
          <w:rFonts w:ascii="Times New Roman" w:hAnsi="Times New Roman"/>
          <w:sz w:val="24"/>
        </w:rPr>
        <w:t>A_cl = [ 0 1 -2 -3 ] - [ 0 0 2 3 ]</w:t>
      </w:r>
    </w:p>
    <w:p w14:paraId="01B56A98" w14:textId="77777777" w:rsidR="003F69B1" w:rsidRDefault="00D7055E">
      <w:r>
        <w:rPr>
          <w:rFonts w:ascii="Times New Roman" w:hAnsi="Times New Roman"/>
          <w:sz w:val="24"/>
        </w:rPr>
        <w:t>= [ 0 1 -4 -6 ]</w:t>
      </w:r>
    </w:p>
    <w:p w14:paraId="27C706F6" w14:textId="77777777" w:rsidR="003F69B1" w:rsidRDefault="00D7055E">
      <w:r>
        <w:rPr>
          <w:rFonts w:ascii="Times New Roman" w:hAnsi="Times New Roman"/>
          <w:sz w:val="24"/>
        </w:rPr>
        <w:t>Closed-loop system:</w:t>
      </w:r>
    </w:p>
    <w:p w14:paraId="1962D8A0" w14:textId="77777777" w:rsidR="003F69B1" w:rsidRDefault="00D7055E">
      <w:r>
        <w:rPr>
          <w:rFonts w:ascii="Times New Roman" w:hAnsi="Times New Roman"/>
          <w:sz w:val="24"/>
        </w:rPr>
        <w:t>ẋ = A_cl x</w:t>
      </w:r>
    </w:p>
    <w:p w14:paraId="001D20A9" w14:textId="77777777" w:rsidR="003F69B1" w:rsidRDefault="00D7055E">
      <w:r>
        <w:rPr>
          <w:rFonts w:ascii="Times New Roman" w:hAnsi="Times New Roman"/>
          <w:sz w:val="24"/>
        </w:rPr>
        <w:t>I.2 Eigenvalue Derivation</w:t>
      </w:r>
    </w:p>
    <w:p w14:paraId="787A9F26" w14:textId="77777777" w:rsidR="003F69B1" w:rsidRDefault="00D7055E">
      <w:r>
        <w:rPr>
          <w:rFonts w:ascii="Times New Roman" w:hAnsi="Times New Roman"/>
          <w:sz w:val="24"/>
        </w:rPr>
        <w:t>Characteristic equation:</w:t>
      </w:r>
    </w:p>
    <w:p w14:paraId="13387802" w14:textId="77777777" w:rsidR="003F69B1" w:rsidRDefault="00D7055E">
      <w:r>
        <w:rPr>
          <w:rFonts w:ascii="Times New Roman" w:hAnsi="Times New Roman"/>
          <w:sz w:val="24"/>
        </w:rPr>
        <w:t>det(λI - A_cl) = 0</w:t>
      </w:r>
    </w:p>
    <w:p w14:paraId="7860A889" w14:textId="77777777" w:rsidR="003F69B1" w:rsidRDefault="00D7055E">
      <w:r>
        <w:rPr>
          <w:rFonts w:ascii="Times New Roman" w:hAnsi="Times New Roman"/>
          <w:sz w:val="24"/>
        </w:rPr>
        <w:t>λI - A_cl:</w:t>
      </w:r>
    </w:p>
    <w:p w14:paraId="2F2E785F" w14:textId="77777777" w:rsidR="003F69B1" w:rsidRDefault="00D7055E">
      <w:r>
        <w:rPr>
          <w:rFonts w:ascii="Times New Roman" w:hAnsi="Times New Roman"/>
          <w:sz w:val="24"/>
        </w:rPr>
        <w:t>= [ λ 0 0 λ ]</w:t>
      </w:r>
    </w:p>
    <w:p w14:paraId="24CC9DDE" w14:textId="77777777" w:rsidR="003F69B1" w:rsidRDefault="00D7055E">
      <w:r>
        <w:rPr>
          <w:rFonts w:ascii="Times New Roman" w:hAnsi="Times New Roman"/>
          <w:sz w:val="24"/>
        </w:rPr>
        <w:t>[ 0 1 -4 -6 ]</w:t>
      </w:r>
    </w:p>
    <w:p w14:paraId="58D120D1" w14:textId="77777777" w:rsidR="003F69B1" w:rsidRDefault="00D7055E">
      <w:r>
        <w:rPr>
          <w:rFonts w:ascii="Times New Roman" w:hAnsi="Times New Roman"/>
          <w:sz w:val="24"/>
        </w:rPr>
        <w:t>= [ λ -1 4 λ+6 ]</w:t>
      </w:r>
    </w:p>
    <w:p w14:paraId="69E4E397" w14:textId="77777777" w:rsidR="003F69B1" w:rsidRDefault="00D7055E">
      <w:r>
        <w:rPr>
          <w:rFonts w:ascii="Times New Roman" w:hAnsi="Times New Roman"/>
          <w:sz w:val="24"/>
        </w:rPr>
        <w:t>Determinant:</w:t>
      </w:r>
    </w:p>
    <w:p w14:paraId="0CFC06C1" w14:textId="77777777" w:rsidR="003F69B1" w:rsidRDefault="00D7055E">
      <w:r>
        <w:rPr>
          <w:rFonts w:ascii="Times New Roman" w:hAnsi="Times New Roman"/>
          <w:sz w:val="24"/>
        </w:rPr>
        <w:t>det = λ(λ+6) - (-1)(4) = λ² + 6λ + 4</w:t>
      </w:r>
    </w:p>
    <w:p w14:paraId="3B9BC6FF" w14:textId="77777777" w:rsidR="003F69B1" w:rsidRDefault="00D7055E">
      <w:r>
        <w:rPr>
          <w:rFonts w:ascii="Times New Roman" w:hAnsi="Times New Roman"/>
          <w:sz w:val="24"/>
        </w:rPr>
        <w:t>Solve:</w:t>
      </w:r>
    </w:p>
    <w:p w14:paraId="622DF6E8" w14:textId="77777777" w:rsidR="003F69B1" w:rsidRDefault="00D7055E">
      <w:r>
        <w:rPr>
          <w:rFonts w:ascii="Times New Roman" w:hAnsi="Times New Roman"/>
          <w:sz w:val="24"/>
        </w:rPr>
        <w:t>λ² + 6λ + 4 = 0</w:t>
      </w:r>
    </w:p>
    <w:p w14:paraId="18660D0F" w14:textId="77777777" w:rsidR="003F69B1" w:rsidRDefault="00D7055E">
      <w:r>
        <w:rPr>
          <w:rFonts w:ascii="Times New Roman" w:hAnsi="Times New Roman"/>
          <w:sz w:val="24"/>
        </w:rPr>
        <w:t>λ = [-6 ± √(36 - 16)] / 2 λ = [-6 ± √20] / 2 λ = [-6 ± 2√5] / 2 λ = -3 ± √5</w:t>
      </w:r>
    </w:p>
    <w:p w14:paraId="1E0FA5B5" w14:textId="77777777" w:rsidR="003F69B1" w:rsidRDefault="00D7055E">
      <w:r>
        <w:rPr>
          <w:rFonts w:ascii="Times New Roman" w:hAnsi="Times New Roman"/>
          <w:sz w:val="24"/>
        </w:rPr>
        <w:t>√5 ≈ 2.2360679</w:t>
      </w:r>
    </w:p>
    <w:p w14:paraId="5954DF81" w14:textId="77777777" w:rsidR="003F69B1" w:rsidRDefault="00D7055E">
      <w:r>
        <w:rPr>
          <w:rFonts w:ascii="Times New Roman" w:hAnsi="Times New Roman"/>
          <w:sz w:val="24"/>
        </w:rPr>
        <w:t>λ1 ≈ -0.7639321</w:t>
      </w:r>
      <w:r>
        <w:rPr>
          <w:rFonts w:ascii="Times New Roman" w:hAnsi="Times New Roman"/>
          <w:sz w:val="24"/>
        </w:rPr>
        <w:br/>
        <w:t>λ2 ≈ -5.2360679</w:t>
      </w:r>
    </w:p>
    <w:p w14:paraId="280F2E08" w14:textId="77777777" w:rsidR="003F69B1" w:rsidRDefault="00D7055E">
      <w:r>
        <w:rPr>
          <w:rFonts w:ascii="Times New Roman" w:hAnsi="Times New Roman"/>
          <w:sz w:val="24"/>
        </w:rPr>
        <w:t>Both eigenvalues have negative real part.</w:t>
      </w:r>
    </w:p>
    <w:p w14:paraId="6965BE66" w14:textId="77777777" w:rsidR="003F69B1" w:rsidRDefault="00D7055E">
      <w:r>
        <w:rPr>
          <w:rFonts w:ascii="Times New Roman" w:hAnsi="Times New Roman"/>
          <w:sz w:val="24"/>
        </w:rPr>
        <w:t>I.3 Lyapunov Solution</w:t>
      </w:r>
    </w:p>
    <w:p w14:paraId="7F46328E" w14:textId="77777777" w:rsidR="003F69B1" w:rsidRDefault="00D7055E">
      <w:r>
        <w:rPr>
          <w:rFonts w:ascii="Times New Roman" w:hAnsi="Times New Roman"/>
          <w:sz w:val="24"/>
        </w:rPr>
        <w:t>Choose quadratic Lyapunov function:</w:t>
      </w:r>
    </w:p>
    <w:p w14:paraId="430E7A2E" w14:textId="77777777" w:rsidR="003F69B1" w:rsidRDefault="00D7055E">
      <w:r>
        <w:rPr>
          <w:rFonts w:ascii="Times New Roman" w:hAnsi="Times New Roman"/>
          <w:sz w:val="24"/>
        </w:rPr>
        <w:t>V(x) = x</w:t>
      </w:r>
      <w:r>
        <w:rPr>
          <w:rFonts w:ascii="Times New Roman" w:hAnsi="Times New Roman"/>
          <w:sz w:val="24"/>
        </w:rPr>
        <w:t>ᵀ</w:t>
      </w:r>
      <w:r>
        <w:rPr>
          <w:rFonts w:ascii="Times New Roman" w:hAnsi="Times New Roman"/>
          <w:sz w:val="24"/>
        </w:rPr>
        <w:t xml:space="preserve"> P x</w:t>
      </w:r>
    </w:p>
    <w:p w14:paraId="1D7215A6" w14:textId="77777777" w:rsidR="003F69B1" w:rsidRDefault="00D7055E">
      <w:r>
        <w:rPr>
          <w:rFonts w:ascii="Times New Roman" w:hAnsi="Times New Roman"/>
          <w:sz w:val="24"/>
        </w:rPr>
        <w:t>Solve:</w:t>
      </w:r>
    </w:p>
    <w:p w14:paraId="3CB53A1A" w14:textId="77777777" w:rsidR="003F69B1" w:rsidRDefault="00D7055E">
      <w:r>
        <w:rPr>
          <w:rFonts w:ascii="Times New Roman" w:hAnsi="Times New Roman"/>
          <w:sz w:val="24"/>
        </w:rPr>
        <w:t>A_cl</w:t>
      </w:r>
      <w:r>
        <w:rPr>
          <w:rFonts w:ascii="Times New Roman" w:hAnsi="Times New Roman"/>
          <w:sz w:val="24"/>
        </w:rPr>
        <w:t>ᵀ</w:t>
      </w:r>
      <w:r>
        <w:rPr>
          <w:rFonts w:ascii="Times New Roman" w:hAnsi="Times New Roman"/>
          <w:sz w:val="24"/>
        </w:rPr>
        <w:t xml:space="preserve"> P + P A_cl = -I</w:t>
      </w:r>
    </w:p>
    <w:p w14:paraId="0F82C526" w14:textId="77777777" w:rsidR="003F69B1" w:rsidRDefault="00D7055E">
      <w:r>
        <w:rPr>
          <w:rFonts w:ascii="Times New Roman" w:hAnsi="Times New Roman"/>
          <w:sz w:val="24"/>
        </w:rPr>
        <w:t>Let:</w:t>
      </w:r>
    </w:p>
    <w:p w14:paraId="26D20425" w14:textId="77777777" w:rsidR="003F69B1" w:rsidRDefault="00D7055E">
      <w:r>
        <w:rPr>
          <w:rFonts w:ascii="Times New Roman" w:hAnsi="Times New Roman"/>
          <w:sz w:val="24"/>
        </w:rPr>
        <w:t>P = [ p11 p12 p12 p22 ]</w:t>
      </w:r>
    </w:p>
    <w:p w14:paraId="61F5C1E7" w14:textId="77777777" w:rsidR="003F69B1" w:rsidRDefault="00D7055E">
      <w:r>
        <w:rPr>
          <w:rFonts w:ascii="Times New Roman" w:hAnsi="Times New Roman"/>
          <w:sz w:val="24"/>
        </w:rPr>
        <w:t>A_cl = [ 0 1 -4 -6 ]</w:t>
      </w:r>
    </w:p>
    <w:p w14:paraId="2C1C992E" w14:textId="77777777" w:rsidR="003F69B1" w:rsidRDefault="00D7055E">
      <w:r>
        <w:rPr>
          <w:rFonts w:ascii="Times New Roman" w:hAnsi="Times New Roman"/>
          <w:sz w:val="24"/>
        </w:rPr>
        <w:t>A_cl</w:t>
      </w:r>
      <w:r>
        <w:rPr>
          <w:rFonts w:ascii="Times New Roman" w:hAnsi="Times New Roman"/>
          <w:sz w:val="24"/>
        </w:rPr>
        <w:t>ᵀ</w:t>
      </w:r>
      <w:r>
        <w:rPr>
          <w:rFonts w:ascii="Times New Roman" w:hAnsi="Times New Roman"/>
          <w:sz w:val="24"/>
        </w:rPr>
        <w:t xml:space="preserve"> = [ 0 -4 1 -6 ]</w:t>
      </w:r>
    </w:p>
    <w:p w14:paraId="602D4084" w14:textId="77777777" w:rsidR="003F69B1" w:rsidRDefault="00D7055E">
      <w:r>
        <w:rPr>
          <w:rFonts w:ascii="Times New Roman" w:hAnsi="Times New Roman"/>
          <w:sz w:val="24"/>
        </w:rPr>
        <w:t>Compute A_cl</w:t>
      </w:r>
      <w:r>
        <w:rPr>
          <w:rFonts w:ascii="Times New Roman" w:hAnsi="Times New Roman"/>
          <w:sz w:val="24"/>
        </w:rPr>
        <w:t>ᵀ</w:t>
      </w:r>
      <w:r>
        <w:rPr>
          <w:rFonts w:ascii="Times New Roman" w:hAnsi="Times New Roman"/>
          <w:sz w:val="24"/>
        </w:rPr>
        <w:t xml:space="preserve"> P:</w:t>
      </w:r>
    </w:p>
    <w:p w14:paraId="4310FABE" w14:textId="77777777" w:rsidR="003F69B1" w:rsidRDefault="00D7055E">
      <w:r>
        <w:rPr>
          <w:rFonts w:ascii="Times New Roman" w:hAnsi="Times New Roman"/>
          <w:sz w:val="24"/>
        </w:rPr>
        <w:t>= [ 0 -4 1 -6 ] [ p11 p12 p12 p22 ]</w:t>
      </w:r>
    </w:p>
    <w:p w14:paraId="7D702F59" w14:textId="77777777" w:rsidR="003F69B1" w:rsidRDefault="00D7055E">
      <w:r>
        <w:rPr>
          <w:rFonts w:ascii="Times New Roman" w:hAnsi="Times New Roman"/>
          <w:sz w:val="24"/>
        </w:rPr>
        <w:t>= [ -4p12 -4p22 p11 - 6p12 p12 - 6p22 ]</w:t>
      </w:r>
    </w:p>
    <w:p w14:paraId="53D571DA" w14:textId="77777777" w:rsidR="003F69B1" w:rsidRDefault="00D7055E">
      <w:r>
        <w:rPr>
          <w:rFonts w:ascii="Times New Roman" w:hAnsi="Times New Roman"/>
          <w:sz w:val="24"/>
        </w:rPr>
        <w:t>Compute P A_cl:</w:t>
      </w:r>
    </w:p>
    <w:p w14:paraId="3E7D9016" w14:textId="77777777" w:rsidR="003F69B1" w:rsidRDefault="00D7055E">
      <w:r>
        <w:rPr>
          <w:rFonts w:ascii="Times New Roman" w:hAnsi="Times New Roman"/>
          <w:sz w:val="24"/>
        </w:rPr>
        <w:t>= [ p11 p12 p12 p22 ] [ 0 1 -4 -6 ]</w:t>
      </w:r>
    </w:p>
    <w:p w14:paraId="720D784D" w14:textId="77777777" w:rsidR="003F69B1" w:rsidRDefault="00D7055E">
      <w:r>
        <w:rPr>
          <w:rFonts w:ascii="Times New Roman" w:hAnsi="Times New Roman"/>
          <w:sz w:val="24"/>
        </w:rPr>
        <w:t>= [ -4p12 p11 - 6p12 -4p22 p12 - 6p22 ]</w:t>
      </w:r>
    </w:p>
    <w:p w14:paraId="09CD19C9" w14:textId="77777777" w:rsidR="003F69B1" w:rsidRDefault="00D7055E">
      <w:r>
        <w:rPr>
          <w:rFonts w:ascii="Times New Roman" w:hAnsi="Times New Roman"/>
          <w:sz w:val="24"/>
        </w:rPr>
        <w:t>Sum:</w:t>
      </w:r>
    </w:p>
    <w:p w14:paraId="1C62F895" w14:textId="77777777" w:rsidR="003F69B1" w:rsidRDefault="00D7055E">
      <w:r>
        <w:rPr>
          <w:rFonts w:ascii="Times New Roman" w:hAnsi="Times New Roman"/>
          <w:sz w:val="24"/>
        </w:rPr>
        <w:t>A_cl</w:t>
      </w:r>
      <w:r>
        <w:rPr>
          <w:rFonts w:ascii="Times New Roman" w:hAnsi="Times New Roman"/>
          <w:sz w:val="24"/>
        </w:rPr>
        <w:t>ᵀ</w:t>
      </w:r>
      <w:r>
        <w:rPr>
          <w:rFonts w:ascii="Times New Roman" w:hAnsi="Times New Roman"/>
          <w:sz w:val="24"/>
        </w:rPr>
        <w:t>P + P A_cl</w:t>
      </w:r>
    </w:p>
    <w:p w14:paraId="1BE72753" w14:textId="77777777" w:rsidR="003F69B1" w:rsidRDefault="00D7055E">
      <w:r>
        <w:rPr>
          <w:rFonts w:ascii="Times New Roman" w:hAnsi="Times New Roman"/>
          <w:sz w:val="24"/>
        </w:rPr>
        <w:t>= [ -8p12 p11 - 6p12 - 4p22 p11 - 6p12 - 4p22 2p12 - 12p22 ]</w:t>
      </w:r>
    </w:p>
    <w:p w14:paraId="0DDC61AA" w14:textId="77777777" w:rsidR="003F69B1" w:rsidRDefault="00D7055E">
      <w:r>
        <w:rPr>
          <w:rFonts w:ascii="Times New Roman" w:hAnsi="Times New Roman"/>
          <w:sz w:val="24"/>
        </w:rPr>
        <w:t>Set equal to -I:</w:t>
      </w:r>
    </w:p>
    <w:p w14:paraId="5A9B674F" w14:textId="77777777" w:rsidR="003F69B1" w:rsidRDefault="00D7055E">
      <w:r>
        <w:rPr>
          <w:rFonts w:ascii="Times New Roman" w:hAnsi="Times New Roman"/>
          <w:sz w:val="24"/>
        </w:rPr>
        <w:t>(1) -8p12 = -1</w:t>
      </w:r>
      <w:r>
        <w:rPr>
          <w:rFonts w:ascii="Times New Roman" w:hAnsi="Times New Roman"/>
          <w:sz w:val="24"/>
        </w:rPr>
        <w:br/>
        <w:t>(2) p11 - 6p12 - 4p22 = 0</w:t>
      </w:r>
      <w:r>
        <w:rPr>
          <w:rFonts w:ascii="Times New Roman" w:hAnsi="Times New Roman"/>
          <w:sz w:val="24"/>
        </w:rPr>
        <w:br/>
        <w:t>(3) 2p12 - 12p22 = -1</w:t>
      </w:r>
    </w:p>
    <w:p w14:paraId="16D73684" w14:textId="77777777" w:rsidR="003F69B1" w:rsidRDefault="00D7055E">
      <w:r>
        <w:rPr>
          <w:rFonts w:ascii="Times New Roman" w:hAnsi="Times New Roman"/>
          <w:sz w:val="24"/>
        </w:rPr>
        <w:t>Solve:</w:t>
      </w:r>
    </w:p>
    <w:p w14:paraId="5953203F" w14:textId="77777777" w:rsidR="003F69B1" w:rsidRDefault="00D7055E">
      <w:r>
        <w:rPr>
          <w:rFonts w:ascii="Times New Roman" w:hAnsi="Times New Roman"/>
          <w:sz w:val="24"/>
        </w:rPr>
        <w:t>p12 = 1/8 = 0.125</w:t>
      </w:r>
    </w:p>
    <w:p w14:paraId="6508F6DD" w14:textId="77777777" w:rsidR="003F69B1" w:rsidRDefault="00D7055E">
      <w:r>
        <w:rPr>
          <w:rFonts w:ascii="Times New Roman" w:hAnsi="Times New Roman"/>
          <w:sz w:val="24"/>
        </w:rPr>
        <w:t>2(1/8) - 12p22 = -1</w:t>
      </w:r>
      <w:r>
        <w:rPr>
          <w:rFonts w:ascii="Times New Roman" w:hAnsi="Times New Roman"/>
          <w:sz w:val="24"/>
        </w:rPr>
        <w:br/>
        <w:t>1/4 - 12p22 = -1</w:t>
      </w:r>
      <w:r>
        <w:rPr>
          <w:rFonts w:ascii="Times New Roman" w:hAnsi="Times New Roman"/>
          <w:sz w:val="24"/>
        </w:rPr>
        <w:br/>
        <w:t>p22 = 1.25 / 12 = 0.1041666667</w:t>
      </w:r>
    </w:p>
    <w:p w14:paraId="23F35E4B" w14:textId="77777777" w:rsidR="003F69B1" w:rsidRDefault="00D7055E">
      <w:r>
        <w:rPr>
          <w:rFonts w:ascii="Times New Roman" w:hAnsi="Times New Roman"/>
          <w:sz w:val="24"/>
        </w:rPr>
        <w:t>p11 - 6(1/8) - 4(0.1041666667) = 0</w:t>
      </w:r>
      <w:r>
        <w:rPr>
          <w:rFonts w:ascii="Times New Roman" w:hAnsi="Times New Roman"/>
          <w:sz w:val="24"/>
        </w:rPr>
        <w:br/>
        <w:t>p11 = 1.1666666668</w:t>
      </w:r>
    </w:p>
    <w:p w14:paraId="4A752D33" w14:textId="77777777" w:rsidR="003F69B1" w:rsidRDefault="00D7055E">
      <w:r>
        <w:rPr>
          <w:rFonts w:ascii="Times New Roman" w:hAnsi="Times New Roman"/>
          <w:sz w:val="24"/>
        </w:rPr>
        <w:t>P = [ 1.1666666668 0.125 0.125 0.1041666667 ]</w:t>
      </w:r>
    </w:p>
    <w:p w14:paraId="0C53E216" w14:textId="77777777" w:rsidR="003F69B1" w:rsidRDefault="00D7055E">
      <w:r>
        <w:rPr>
          <w:rFonts w:ascii="Times New Roman" w:hAnsi="Times New Roman"/>
          <w:sz w:val="24"/>
        </w:rPr>
        <w:t>det(P) ≈ 0.1059027779 &gt; 0</w:t>
      </w:r>
    </w:p>
    <w:p w14:paraId="09151055" w14:textId="77777777" w:rsidR="003F69B1" w:rsidRDefault="00D7055E">
      <w:r>
        <w:rPr>
          <w:rFonts w:ascii="Times New Roman" w:hAnsi="Times New Roman"/>
          <w:sz w:val="24"/>
        </w:rPr>
        <w:t>P ≻ 0.</w:t>
      </w:r>
    </w:p>
    <w:p w14:paraId="0820320C" w14:textId="77777777" w:rsidR="003F69B1" w:rsidRDefault="00D7055E">
      <w:r>
        <w:rPr>
          <w:rFonts w:ascii="Times New Roman" w:hAnsi="Times New Roman"/>
          <w:sz w:val="24"/>
        </w:rPr>
        <w:t>II. Forcing Perturbation Analysis</w:t>
      </w:r>
    </w:p>
    <w:p w14:paraId="562CAD6E" w14:textId="77777777" w:rsidR="003F69B1" w:rsidRDefault="00D7055E">
      <w:r>
        <w:rPr>
          <w:rFonts w:ascii="Times New Roman" w:hAnsi="Times New Roman"/>
          <w:sz w:val="24"/>
        </w:rPr>
        <w:t>II.1 Forcing Model</w:t>
      </w:r>
    </w:p>
    <w:p w14:paraId="0B064236" w14:textId="77777777" w:rsidR="003F69B1" w:rsidRDefault="00D7055E">
      <w:r>
        <w:rPr>
          <w:rFonts w:ascii="Times New Roman" w:hAnsi="Times New Roman"/>
          <w:sz w:val="24"/>
        </w:rPr>
        <w:t>ẋ = A_cl x + w</w:t>
      </w:r>
    </w:p>
    <w:p w14:paraId="0A26BEA7" w14:textId="77777777" w:rsidR="003F69B1" w:rsidRDefault="00D7055E">
      <w:r>
        <w:rPr>
          <w:rFonts w:ascii="Times New Roman" w:hAnsi="Times New Roman"/>
          <w:sz w:val="24"/>
        </w:rPr>
        <w:t>Define:</w:t>
      </w:r>
    </w:p>
    <w:p w14:paraId="0B6CC684" w14:textId="77777777" w:rsidR="003F69B1" w:rsidRDefault="00D7055E">
      <w:r>
        <w:rPr>
          <w:rFonts w:ascii="Times New Roman" w:hAnsi="Times New Roman"/>
          <w:sz w:val="24"/>
        </w:rPr>
        <w:t>w(δ) = [ 0.5δ 0.5δ ]</w:t>
      </w:r>
    </w:p>
    <w:p w14:paraId="6708721E" w14:textId="77777777" w:rsidR="003F69B1" w:rsidRDefault="00D7055E">
      <w:r>
        <w:rPr>
          <w:rFonts w:ascii="Times New Roman" w:hAnsi="Times New Roman"/>
          <w:sz w:val="24"/>
        </w:rPr>
        <w:t>δ ≥ 0</w:t>
      </w:r>
    </w:p>
    <w:p w14:paraId="4A0EE3A1" w14:textId="77777777" w:rsidR="003F69B1" w:rsidRDefault="00D7055E">
      <w:r>
        <w:rPr>
          <w:rFonts w:ascii="Times New Roman" w:hAnsi="Times New Roman"/>
          <w:sz w:val="24"/>
        </w:rPr>
        <w:t>II.2 Convolution Solution</w:t>
      </w:r>
    </w:p>
    <w:p w14:paraId="383F858F" w14:textId="77777777" w:rsidR="003F69B1" w:rsidRDefault="00D7055E">
      <w:r>
        <w:rPr>
          <w:rFonts w:ascii="Times New Roman" w:hAnsi="Times New Roman"/>
          <w:sz w:val="24"/>
        </w:rPr>
        <w:t>General solution:</w:t>
      </w:r>
    </w:p>
    <w:p w14:paraId="77F39244" w14:textId="77777777" w:rsidR="003F69B1" w:rsidRDefault="00D7055E">
      <w:r>
        <w:rPr>
          <w:rFonts w:ascii="Times New Roman" w:hAnsi="Times New Roman"/>
          <w:sz w:val="24"/>
        </w:rPr>
        <w:t>x(t) = e^{A_cl t} x(0) + ∫₀</w:t>
      </w:r>
      <w:r>
        <w:rPr>
          <w:rFonts w:ascii="Times New Roman" w:hAnsi="Times New Roman"/>
          <w:sz w:val="24"/>
        </w:rPr>
        <w:t>ᵗ</w:t>
      </w:r>
      <w:r>
        <w:rPr>
          <w:rFonts w:ascii="Times New Roman" w:hAnsi="Times New Roman"/>
          <w:sz w:val="24"/>
        </w:rPr>
        <w:t xml:space="preserve"> e^{A_cl (t-τ)} w dτ</w:t>
      </w:r>
    </w:p>
    <w:p w14:paraId="563F3A4E" w14:textId="77777777" w:rsidR="003F69B1" w:rsidRDefault="00D7055E">
      <w:r>
        <w:rPr>
          <w:rFonts w:ascii="Times New Roman" w:hAnsi="Times New Roman"/>
          <w:sz w:val="24"/>
        </w:rPr>
        <w:t>Since w is constant:</w:t>
      </w:r>
    </w:p>
    <w:p w14:paraId="52ACA910" w14:textId="77777777" w:rsidR="003F69B1" w:rsidRDefault="00D7055E">
      <w:r>
        <w:rPr>
          <w:rFonts w:ascii="Times New Roman" w:hAnsi="Times New Roman"/>
          <w:sz w:val="24"/>
        </w:rPr>
        <w:t>∫₀</w:t>
      </w:r>
      <w:r>
        <w:rPr>
          <w:rFonts w:ascii="Times New Roman" w:hAnsi="Times New Roman"/>
          <w:sz w:val="24"/>
        </w:rPr>
        <w:t>ᵗ</w:t>
      </w:r>
      <w:r>
        <w:rPr>
          <w:rFonts w:ascii="Times New Roman" w:hAnsi="Times New Roman"/>
          <w:sz w:val="24"/>
        </w:rPr>
        <w:t xml:space="preserve"> e^{A_cl (t-τ)} w dτ = ∫₀</w:t>
      </w:r>
      <w:r>
        <w:rPr>
          <w:rFonts w:ascii="Times New Roman" w:hAnsi="Times New Roman"/>
          <w:sz w:val="24"/>
        </w:rPr>
        <w:t>ᵗ</w:t>
      </w:r>
      <w:r>
        <w:rPr>
          <w:rFonts w:ascii="Times New Roman" w:hAnsi="Times New Roman"/>
          <w:sz w:val="24"/>
        </w:rPr>
        <w:t xml:space="preserve"> e^{A_cl s} w ds</w:t>
      </w:r>
    </w:p>
    <w:p w14:paraId="44DEA5C7" w14:textId="77777777" w:rsidR="003F69B1" w:rsidRDefault="00D7055E">
      <w:r>
        <w:rPr>
          <w:rFonts w:ascii="Times New Roman" w:hAnsi="Times New Roman"/>
          <w:sz w:val="24"/>
        </w:rPr>
        <w:t>Identity:</w:t>
      </w:r>
    </w:p>
    <w:p w14:paraId="2C8A8A67" w14:textId="77777777" w:rsidR="003F69B1" w:rsidRDefault="00D7055E">
      <w:r>
        <w:rPr>
          <w:rFonts w:ascii="Times New Roman" w:hAnsi="Times New Roman"/>
          <w:sz w:val="24"/>
        </w:rPr>
        <w:t>∫₀</w:t>
      </w:r>
      <w:r>
        <w:rPr>
          <w:rFonts w:ascii="Times New Roman" w:hAnsi="Times New Roman"/>
          <w:sz w:val="24"/>
        </w:rPr>
        <w:t>ᵗ</w:t>
      </w:r>
      <w:r>
        <w:rPr>
          <w:rFonts w:ascii="Times New Roman" w:hAnsi="Times New Roman"/>
          <w:sz w:val="24"/>
        </w:rPr>
        <w:t xml:space="preserve"> e^{A_cl s} ds = A_cl^{-1}(e^{A_cl t} - I)</w:t>
      </w:r>
    </w:p>
    <w:p w14:paraId="59EC535B" w14:textId="77777777" w:rsidR="003F69B1" w:rsidRDefault="00D7055E">
      <w:r>
        <w:rPr>
          <w:rFonts w:ascii="Times New Roman" w:hAnsi="Times New Roman"/>
          <w:sz w:val="24"/>
        </w:rPr>
        <w:t>Therefore:</w:t>
      </w:r>
    </w:p>
    <w:p w14:paraId="5A469DE7" w14:textId="77777777" w:rsidR="003F69B1" w:rsidRDefault="00D7055E">
      <w:r>
        <w:rPr>
          <w:rFonts w:ascii="Times New Roman" w:hAnsi="Times New Roman"/>
          <w:sz w:val="24"/>
        </w:rPr>
        <w:t>x(t) = e^{A_cl t} x(0) + A_cl^{-1}(e^{A_cl t} - I) w</w:t>
      </w:r>
    </w:p>
    <w:p w14:paraId="62248A92" w14:textId="77777777" w:rsidR="003F69B1" w:rsidRDefault="00D7055E">
      <w:r>
        <w:rPr>
          <w:rFonts w:ascii="Times New Roman" w:hAnsi="Times New Roman"/>
          <w:sz w:val="24"/>
        </w:rPr>
        <w:t>= e^{A_cl t}(x(0) + A_cl^{-1}w)</w:t>
      </w:r>
    </w:p>
    <w:p w14:paraId="2EE4F335" w14:textId="77777777" w:rsidR="003F69B1" w:rsidRDefault="00D7055E">
      <w:r>
        <w:rPr>
          <w:rFonts w:ascii="Times New Roman" w:hAnsi="Times New Roman"/>
          <w:sz w:val="24"/>
        </w:rPr>
        <w:t>A_cl^{-1}w</w:t>
      </w:r>
    </w:p>
    <w:p w14:paraId="20530EE0" w14:textId="77777777" w:rsidR="003F69B1" w:rsidRDefault="00D7055E">
      <w:r>
        <w:rPr>
          <w:rFonts w:ascii="Times New Roman" w:hAnsi="Times New Roman"/>
          <w:sz w:val="24"/>
        </w:rPr>
        <w:t>Define steady state:</w:t>
      </w:r>
    </w:p>
    <w:p w14:paraId="2D6E59F4" w14:textId="77777777" w:rsidR="003F69B1" w:rsidRDefault="00D7055E">
      <w:r>
        <w:rPr>
          <w:rFonts w:ascii="Times New Roman" w:hAnsi="Times New Roman"/>
          <w:sz w:val="24"/>
        </w:rPr>
        <w:t>x_ss = -A_cl^{-1} w</w:t>
      </w:r>
    </w:p>
    <w:p w14:paraId="7D7DB06A" w14:textId="77777777" w:rsidR="003F69B1" w:rsidRDefault="00D7055E">
      <w:r>
        <w:rPr>
          <w:rFonts w:ascii="Times New Roman" w:hAnsi="Times New Roman"/>
          <w:sz w:val="24"/>
        </w:rPr>
        <w:t>Then:</w:t>
      </w:r>
    </w:p>
    <w:p w14:paraId="59E5DD59" w14:textId="77777777" w:rsidR="003F69B1" w:rsidRDefault="00D7055E">
      <w:r>
        <w:rPr>
          <w:rFonts w:ascii="Times New Roman" w:hAnsi="Times New Roman"/>
          <w:sz w:val="24"/>
        </w:rPr>
        <w:t>x(t) = e^{A_cl t}(x(0) - x_ss) + x_ss</w:t>
      </w:r>
    </w:p>
    <w:p w14:paraId="62698F7F" w14:textId="77777777" w:rsidR="003F69B1" w:rsidRDefault="00D7055E">
      <w:r>
        <w:rPr>
          <w:rFonts w:ascii="Times New Roman" w:hAnsi="Times New Roman"/>
          <w:sz w:val="24"/>
        </w:rPr>
        <w:t>II.3 Steady-State Displacement</w:t>
      </w:r>
    </w:p>
    <w:p w14:paraId="06B2F81F" w14:textId="77777777" w:rsidR="003F69B1" w:rsidRDefault="00D7055E">
      <w:r>
        <w:rPr>
          <w:rFonts w:ascii="Times New Roman" w:hAnsi="Times New Roman"/>
          <w:sz w:val="24"/>
        </w:rPr>
        <w:t>A_cl = [ 0 1 -4 -6 ]</w:t>
      </w:r>
    </w:p>
    <w:p w14:paraId="1AE56FD7" w14:textId="77777777" w:rsidR="003F69B1" w:rsidRDefault="00D7055E">
      <w:r>
        <w:rPr>
          <w:rFonts w:ascii="Times New Roman" w:hAnsi="Times New Roman"/>
          <w:sz w:val="24"/>
        </w:rPr>
        <w:t>det(A_cl) = 4</w:t>
      </w:r>
    </w:p>
    <w:p w14:paraId="6F0055E2" w14:textId="77777777" w:rsidR="003F69B1" w:rsidRDefault="00D7055E">
      <w:r>
        <w:rPr>
          <w:rFonts w:ascii="Times New Roman" w:hAnsi="Times New Roman"/>
          <w:sz w:val="24"/>
        </w:rPr>
        <w:t>A_cl^{-1} = (1/4) [ -6 -1 4 0 ]</w:t>
      </w:r>
    </w:p>
    <w:p w14:paraId="7AEBA394" w14:textId="77777777" w:rsidR="003F69B1" w:rsidRDefault="00D7055E">
      <w:r>
        <w:rPr>
          <w:rFonts w:ascii="Times New Roman" w:hAnsi="Times New Roman"/>
          <w:sz w:val="24"/>
        </w:rPr>
        <w:t>Compute:</w:t>
      </w:r>
    </w:p>
    <w:p w14:paraId="3CEF54EF" w14:textId="77777777" w:rsidR="003F69B1" w:rsidRDefault="00D7055E">
      <w:r>
        <w:rPr>
          <w:rFonts w:ascii="Times New Roman" w:hAnsi="Times New Roman"/>
          <w:sz w:val="24"/>
        </w:rPr>
        <w:t>A_cl^{-1} w</w:t>
      </w:r>
    </w:p>
    <w:p w14:paraId="449A2B84" w14:textId="77777777" w:rsidR="003F69B1" w:rsidRDefault="00D7055E">
      <w:r>
        <w:rPr>
          <w:rFonts w:ascii="Times New Roman" w:hAnsi="Times New Roman"/>
          <w:sz w:val="24"/>
        </w:rPr>
        <w:t>Top: (1/4)(-6·0.5δ -1·0.5δ) = (1/4)(-3δ -0.5δ) = -0.875δ</w:t>
      </w:r>
    </w:p>
    <w:p w14:paraId="698446DC" w14:textId="77777777" w:rsidR="003F69B1" w:rsidRDefault="00D7055E">
      <w:r>
        <w:rPr>
          <w:rFonts w:ascii="Times New Roman" w:hAnsi="Times New Roman"/>
          <w:sz w:val="24"/>
        </w:rPr>
        <w:t>Bottom: (1/4)(4·0.5δ) = 0.5δ</w:t>
      </w:r>
    </w:p>
    <w:p w14:paraId="129F52F2" w14:textId="77777777" w:rsidR="003F69B1" w:rsidRDefault="00D7055E">
      <w:r>
        <w:rPr>
          <w:rFonts w:ascii="Times New Roman" w:hAnsi="Times New Roman"/>
          <w:sz w:val="24"/>
        </w:rPr>
        <w:t>A_cl^{-1} w = [ -0.875δ 0.5δ ]</w:t>
      </w:r>
    </w:p>
    <w:p w14:paraId="053DCC68" w14:textId="77777777" w:rsidR="003F69B1" w:rsidRDefault="00D7055E">
      <w:r>
        <w:rPr>
          <w:rFonts w:ascii="Times New Roman" w:hAnsi="Times New Roman"/>
          <w:sz w:val="24"/>
        </w:rPr>
        <w:t>x_ss = -A_cl^{-1} w = [ 0.875δ -0.5δ ]</w:t>
      </w:r>
    </w:p>
    <w:p w14:paraId="2ED777FE" w14:textId="77777777" w:rsidR="003F69B1" w:rsidRDefault="00D7055E">
      <w:r>
        <w:rPr>
          <w:rFonts w:ascii="Times New Roman" w:hAnsi="Times New Roman"/>
          <w:sz w:val="24"/>
        </w:rPr>
        <w:t>II.4 Lyapunov Energy Under Forcing</w:t>
      </w:r>
    </w:p>
    <w:p w14:paraId="1B230652" w14:textId="77777777" w:rsidR="003F69B1" w:rsidRDefault="00D7055E">
      <w:r>
        <w:rPr>
          <w:rFonts w:ascii="Times New Roman" w:hAnsi="Times New Roman"/>
          <w:sz w:val="24"/>
        </w:rPr>
        <w:t>V_ss(δ) = x_ss</w:t>
      </w:r>
      <w:r>
        <w:rPr>
          <w:rFonts w:ascii="Times New Roman" w:hAnsi="Times New Roman"/>
          <w:sz w:val="24"/>
        </w:rPr>
        <w:t>ᵀ</w:t>
      </w:r>
      <w:r>
        <w:rPr>
          <w:rFonts w:ascii="Times New Roman" w:hAnsi="Times New Roman"/>
          <w:sz w:val="24"/>
        </w:rPr>
        <w:t xml:space="preserve"> P x_ss</w:t>
      </w:r>
    </w:p>
    <w:p w14:paraId="29B6305D" w14:textId="77777777" w:rsidR="003F69B1" w:rsidRDefault="00D7055E">
      <w:r>
        <w:rPr>
          <w:rFonts w:ascii="Times New Roman" w:hAnsi="Times New Roman"/>
          <w:sz w:val="24"/>
        </w:rPr>
        <w:t>x_ss = [ 0.875δ -0.5δ ]</w:t>
      </w:r>
    </w:p>
    <w:p w14:paraId="4D6A1895" w14:textId="77777777" w:rsidR="003F69B1" w:rsidRDefault="00D7055E">
      <w:r>
        <w:rPr>
          <w:rFonts w:ascii="Times New Roman" w:hAnsi="Times New Roman"/>
          <w:sz w:val="24"/>
        </w:rPr>
        <w:t>Compute:</w:t>
      </w:r>
    </w:p>
    <w:p w14:paraId="7A3DD9D4" w14:textId="77777777" w:rsidR="003F69B1" w:rsidRDefault="00D7055E">
      <w:r>
        <w:rPr>
          <w:rFonts w:ascii="Times New Roman" w:hAnsi="Times New Roman"/>
          <w:sz w:val="24"/>
        </w:rPr>
        <w:t>P x_ss = [ 0.9583333335δ 0.05729166665δ ]</w:t>
      </w:r>
    </w:p>
    <w:p w14:paraId="31DA81B8" w14:textId="77777777" w:rsidR="003F69B1" w:rsidRDefault="00D7055E">
      <w:r>
        <w:rPr>
          <w:rFonts w:ascii="Times New Roman" w:hAnsi="Times New Roman"/>
          <w:sz w:val="24"/>
        </w:rPr>
        <w:t>V_ss = 0.875δ(0.9583333335δ) -0.5δ(0.05729166665δ)</w:t>
      </w:r>
    </w:p>
    <w:p w14:paraId="26AF324F" w14:textId="77777777" w:rsidR="003F69B1" w:rsidRDefault="00D7055E">
      <w:r>
        <w:rPr>
          <w:rFonts w:ascii="Times New Roman" w:hAnsi="Times New Roman"/>
          <w:sz w:val="24"/>
        </w:rPr>
        <w:t>= 0.8385416668δ² -0.02864583333δ²</w:t>
      </w:r>
    </w:p>
    <w:p w14:paraId="2A29B899" w14:textId="77777777" w:rsidR="003F69B1" w:rsidRDefault="00D7055E">
      <w:r>
        <w:rPr>
          <w:rFonts w:ascii="Times New Roman" w:hAnsi="Times New Roman"/>
          <w:sz w:val="24"/>
        </w:rPr>
        <w:t>= 0.80989583347δ²</w:t>
      </w:r>
    </w:p>
    <w:p w14:paraId="1D9B8C64" w14:textId="77777777" w:rsidR="003F69B1" w:rsidRDefault="00D7055E">
      <w:r>
        <w:rPr>
          <w:rFonts w:ascii="Times New Roman" w:hAnsi="Times New Roman"/>
          <w:sz w:val="24"/>
        </w:rPr>
        <w:t>III. Parametric Drift Analysis</w:t>
      </w:r>
    </w:p>
    <w:p w14:paraId="7365A4C1" w14:textId="77777777" w:rsidR="003F69B1" w:rsidRDefault="00D7055E">
      <w:r>
        <w:rPr>
          <w:rFonts w:ascii="Times New Roman" w:hAnsi="Times New Roman"/>
          <w:sz w:val="24"/>
        </w:rPr>
        <w:t>III.1 Drifted Closed-Loop Matrix</w:t>
      </w:r>
    </w:p>
    <w:p w14:paraId="1D6E6472" w14:textId="77777777" w:rsidR="003F69B1" w:rsidRDefault="00D7055E">
      <w:r>
        <w:rPr>
          <w:rFonts w:ascii="Times New Roman" w:hAnsi="Times New Roman"/>
          <w:sz w:val="24"/>
        </w:rPr>
        <w:t>A_cl(δ) = [ 0 1 -4 -6 + δ ]</w:t>
      </w:r>
    </w:p>
    <w:p w14:paraId="2F102548" w14:textId="77777777" w:rsidR="003F69B1" w:rsidRDefault="00D7055E">
      <w:r>
        <w:rPr>
          <w:rFonts w:ascii="Times New Roman" w:hAnsi="Times New Roman"/>
          <w:sz w:val="24"/>
        </w:rPr>
        <w:t>III.2 Characteristic Polynomial</w:t>
      </w:r>
    </w:p>
    <w:p w14:paraId="19731A05" w14:textId="77777777" w:rsidR="003F69B1" w:rsidRDefault="00D7055E">
      <w:r>
        <w:rPr>
          <w:rFonts w:ascii="Times New Roman" w:hAnsi="Times New Roman"/>
          <w:sz w:val="24"/>
        </w:rPr>
        <w:t>λI - A_cl(δ) = [ λ -1 4 λ+6-δ ]</w:t>
      </w:r>
    </w:p>
    <w:p w14:paraId="6FB9E3A4" w14:textId="77777777" w:rsidR="003F69B1" w:rsidRDefault="00D7055E">
      <w:r>
        <w:rPr>
          <w:rFonts w:ascii="Times New Roman" w:hAnsi="Times New Roman"/>
          <w:sz w:val="24"/>
        </w:rPr>
        <w:t>det = λ(λ+6-δ) - (-1)(4)</w:t>
      </w:r>
    </w:p>
    <w:p w14:paraId="495F02C3" w14:textId="77777777" w:rsidR="003F69B1" w:rsidRDefault="00D7055E">
      <w:r>
        <w:rPr>
          <w:rFonts w:ascii="Times New Roman" w:hAnsi="Times New Roman"/>
          <w:sz w:val="24"/>
        </w:rPr>
        <w:t>= λ² + (6-δ)λ + 4</w:t>
      </w:r>
    </w:p>
    <w:p w14:paraId="5CF9DA2A" w14:textId="77777777" w:rsidR="003F69B1" w:rsidRDefault="00D7055E">
      <w:r>
        <w:rPr>
          <w:rFonts w:ascii="Times New Roman" w:hAnsi="Times New Roman"/>
          <w:sz w:val="24"/>
        </w:rPr>
        <w:t>Eigenvalues:</w:t>
      </w:r>
    </w:p>
    <w:p w14:paraId="7833699A" w14:textId="77777777" w:rsidR="003F69B1" w:rsidRDefault="00D7055E">
      <w:r>
        <w:rPr>
          <w:rFonts w:ascii="Times New Roman" w:hAnsi="Times New Roman"/>
          <w:sz w:val="24"/>
        </w:rPr>
        <w:t>λ(δ) = [-(6-δ) ± √((6-δ)² -16)] / 2</w:t>
      </w:r>
    </w:p>
    <w:p w14:paraId="67672BCF" w14:textId="77777777" w:rsidR="003F69B1" w:rsidRDefault="00D7055E">
      <w:r>
        <w:rPr>
          <w:rFonts w:ascii="Times New Roman" w:hAnsi="Times New Roman"/>
          <w:sz w:val="24"/>
        </w:rPr>
        <w:t>Discriminant:</w:t>
      </w:r>
    </w:p>
    <w:p w14:paraId="7C088F91" w14:textId="77777777" w:rsidR="003F69B1" w:rsidRDefault="00D7055E">
      <w:r>
        <w:rPr>
          <w:rFonts w:ascii="Times New Roman" w:hAnsi="Times New Roman"/>
          <w:sz w:val="24"/>
        </w:rPr>
        <w:t>(6-δ)² -16 = δ² - 12δ + 20</w:t>
      </w:r>
    </w:p>
    <w:p w14:paraId="6F78B90A" w14:textId="77777777" w:rsidR="003F69B1" w:rsidRDefault="00D7055E">
      <w:r>
        <w:rPr>
          <w:rFonts w:ascii="Times New Roman" w:hAnsi="Times New Roman"/>
          <w:sz w:val="24"/>
        </w:rPr>
        <w:t>III.3 Stability Boundary</w:t>
      </w:r>
    </w:p>
    <w:p w14:paraId="055FAF25" w14:textId="77777777" w:rsidR="003F69B1" w:rsidRDefault="00D7055E">
      <w:r>
        <w:rPr>
          <w:rFonts w:ascii="Times New Roman" w:hAnsi="Times New Roman"/>
          <w:sz w:val="24"/>
        </w:rPr>
        <w:t>λ² + a1λ + a0 stable iff a1&gt;0, a0&gt;0.</w:t>
      </w:r>
    </w:p>
    <w:p w14:paraId="42CED151" w14:textId="77777777" w:rsidR="003F69B1" w:rsidRDefault="00D7055E">
      <w:r>
        <w:rPr>
          <w:rFonts w:ascii="Times New Roman" w:hAnsi="Times New Roman"/>
          <w:sz w:val="24"/>
        </w:rPr>
        <w:t>a1 = 6 - δ</w:t>
      </w:r>
      <w:r>
        <w:rPr>
          <w:rFonts w:ascii="Times New Roman" w:hAnsi="Times New Roman"/>
          <w:sz w:val="24"/>
        </w:rPr>
        <w:br/>
        <w:t>a0 = 4</w:t>
      </w:r>
    </w:p>
    <w:p w14:paraId="1340F715" w14:textId="77777777" w:rsidR="003F69B1" w:rsidRDefault="00D7055E">
      <w:r>
        <w:rPr>
          <w:rFonts w:ascii="Times New Roman" w:hAnsi="Times New Roman"/>
          <w:sz w:val="24"/>
        </w:rPr>
        <w:t>6 - δ &gt; 0 → δ &lt; 6</w:t>
      </w:r>
    </w:p>
    <w:p w14:paraId="3E538E43" w14:textId="77777777" w:rsidR="003F69B1" w:rsidRDefault="00D7055E">
      <w:r>
        <w:rPr>
          <w:rFonts w:ascii="Times New Roman" w:hAnsi="Times New Roman"/>
          <w:sz w:val="24"/>
        </w:rPr>
        <w:t>At δ = 6:</w:t>
      </w:r>
    </w:p>
    <w:p w14:paraId="26856B92" w14:textId="77777777" w:rsidR="003F69B1" w:rsidRDefault="00D7055E">
      <w:r>
        <w:rPr>
          <w:rFonts w:ascii="Times New Roman" w:hAnsi="Times New Roman"/>
          <w:sz w:val="24"/>
        </w:rPr>
        <w:t>λ² + 4 = 0 → λ = ±2i</w:t>
      </w:r>
    </w:p>
    <w:p w14:paraId="677C8199" w14:textId="77777777" w:rsidR="003F69B1" w:rsidRDefault="00D7055E">
      <w:r>
        <w:rPr>
          <w:rFonts w:ascii="Times New Roman" w:hAnsi="Times New Roman"/>
          <w:sz w:val="24"/>
        </w:rPr>
        <w:t>δ &gt; 6 → instability.</w:t>
      </w:r>
    </w:p>
    <w:p w14:paraId="2E84C850" w14:textId="77777777" w:rsidR="003F69B1" w:rsidRDefault="00D7055E">
      <w:r>
        <w:rPr>
          <w:rFonts w:ascii="Times New Roman" w:hAnsi="Times New Roman"/>
          <w:sz w:val="24"/>
        </w:rPr>
        <w:t>III.4 Parameterized Lyapunov Solution</w:t>
      </w:r>
    </w:p>
    <w:p w14:paraId="370576F6" w14:textId="77777777" w:rsidR="003F69B1" w:rsidRDefault="00D7055E">
      <w:r>
        <w:rPr>
          <w:rFonts w:ascii="Times New Roman" w:hAnsi="Times New Roman"/>
          <w:sz w:val="24"/>
        </w:rPr>
        <w:t>Solve:</w:t>
      </w:r>
    </w:p>
    <w:p w14:paraId="67B1834C" w14:textId="77777777" w:rsidR="003F69B1" w:rsidRDefault="00D7055E">
      <w:r>
        <w:rPr>
          <w:rFonts w:ascii="Times New Roman" w:hAnsi="Times New Roman"/>
          <w:sz w:val="24"/>
        </w:rPr>
        <w:t>A_cl(δ)</w:t>
      </w:r>
      <w:r>
        <w:rPr>
          <w:rFonts w:ascii="Times New Roman" w:hAnsi="Times New Roman"/>
          <w:sz w:val="24"/>
        </w:rPr>
        <w:t>ᵀ</w:t>
      </w:r>
      <w:r>
        <w:rPr>
          <w:rFonts w:ascii="Times New Roman" w:hAnsi="Times New Roman"/>
          <w:sz w:val="24"/>
        </w:rPr>
        <w:t xml:space="preserve"> P + P A_cl(δ) = -I</w:t>
      </w:r>
    </w:p>
    <w:p w14:paraId="2006E2D6" w14:textId="77777777" w:rsidR="003F69B1" w:rsidRDefault="00D7055E">
      <w:r>
        <w:rPr>
          <w:rFonts w:ascii="Times New Roman" w:hAnsi="Times New Roman"/>
          <w:sz w:val="24"/>
        </w:rPr>
        <w:t>p12 = 1/8</w:t>
      </w:r>
    </w:p>
    <w:p w14:paraId="4338F89E" w14:textId="77777777" w:rsidR="003F69B1" w:rsidRDefault="00D7055E">
      <w:r>
        <w:rPr>
          <w:rFonts w:ascii="Times New Roman" w:hAnsi="Times New Roman"/>
          <w:sz w:val="24"/>
        </w:rPr>
        <w:t>p22 = 0.625 / (6 - δ)</w:t>
      </w:r>
    </w:p>
    <w:p w14:paraId="7BA6AD2C" w14:textId="77777777" w:rsidR="003F69B1" w:rsidRDefault="00D7055E">
      <w:r>
        <w:rPr>
          <w:rFonts w:ascii="Times New Roman" w:hAnsi="Times New Roman"/>
          <w:sz w:val="24"/>
        </w:rPr>
        <w:t>p11 = (6 - δ)/8 + 2.5/(6 - δ)</w:t>
      </w:r>
    </w:p>
    <w:p w14:paraId="444E60C7" w14:textId="77777777" w:rsidR="003F69B1" w:rsidRDefault="00D7055E">
      <w:r>
        <w:rPr>
          <w:rFonts w:ascii="Times New Roman" w:hAnsi="Times New Roman"/>
          <w:sz w:val="24"/>
        </w:rPr>
        <w:t>P(δ) = [ (6-δ)/8 + 2.5/(6-δ) 1/8 1/8 0.625/(6-δ) ]</w:t>
      </w:r>
    </w:p>
    <w:p w14:paraId="0DE38C6F" w14:textId="77777777" w:rsidR="003F69B1" w:rsidRDefault="00D7055E">
      <w:r>
        <w:rPr>
          <w:rFonts w:ascii="Times New Roman" w:hAnsi="Times New Roman"/>
          <w:sz w:val="24"/>
        </w:rPr>
        <w:t>As δ → 6⁻:</w:t>
      </w:r>
    </w:p>
    <w:p w14:paraId="6D8F4581" w14:textId="77777777" w:rsidR="003F69B1" w:rsidRDefault="00D7055E">
      <w:r>
        <w:rPr>
          <w:rFonts w:ascii="Times New Roman" w:hAnsi="Times New Roman"/>
          <w:sz w:val="24"/>
        </w:rPr>
        <w:t>p11 → ∞</w:t>
      </w:r>
      <w:r>
        <w:rPr>
          <w:rFonts w:ascii="Times New Roman" w:hAnsi="Times New Roman"/>
          <w:sz w:val="24"/>
        </w:rPr>
        <w:br/>
        <w:t>p22 → ∞</w:t>
      </w:r>
    </w:p>
    <w:p w14:paraId="2C6A5522" w14:textId="77777777" w:rsidR="003F69B1" w:rsidRDefault="00D7055E">
      <w:r>
        <w:rPr>
          <w:rFonts w:ascii="Times New Roman" w:hAnsi="Times New Roman"/>
          <w:sz w:val="24"/>
        </w:rPr>
        <w:t>IV. Vector-Valued Stability Diagnostic Mapping</w:t>
      </w:r>
    </w:p>
    <w:p w14:paraId="0650C927" w14:textId="77777777" w:rsidR="003F69B1" w:rsidRDefault="00D7055E">
      <w:r>
        <w:rPr>
          <w:rFonts w:ascii="Times New Roman" w:hAnsi="Times New Roman"/>
          <w:sz w:val="24"/>
        </w:rPr>
        <w:t>Define vector-valued stability diagnostic mapping (not a new mathematical object, but a diagnostic mapping of classical quantities):</w:t>
      </w:r>
    </w:p>
    <w:p w14:paraId="6441A1CD" w14:textId="77777777" w:rsidR="003F69B1" w:rsidRDefault="00D7055E">
      <w:r>
        <w:rPr>
          <w:rFonts w:ascii="Times New Roman" w:hAnsi="Times New Roman"/>
          <w:sz w:val="24"/>
        </w:rPr>
        <w:t>Ψ_B(δ) =</w:t>
      </w:r>
    </w:p>
    <w:p w14:paraId="44E91DFF" w14:textId="77777777" w:rsidR="003F69B1" w:rsidRDefault="00D7055E">
      <w:r>
        <w:rPr>
          <w:rFonts w:ascii="Times New Roman" w:hAnsi="Times New Roman"/>
          <w:sz w:val="24"/>
        </w:rPr>
        <w:t>[ λ_min(δ), ||x_ss(δ)||, V_ss(δ), ||P(δ)||, 6 - δ ]</w:t>
      </w:r>
    </w:p>
    <w:p w14:paraId="3E30A863" w14:textId="77777777" w:rsidR="003F69B1" w:rsidRDefault="00D7055E">
      <w:r>
        <w:rPr>
          <w:rFonts w:ascii="Times New Roman" w:hAnsi="Times New Roman"/>
          <w:sz w:val="24"/>
        </w:rPr>
        <w:t>All components computed explicitly from derived expressions.</w:t>
      </w:r>
    </w:p>
    <w:p w14:paraId="6BB8B541" w14:textId="77777777" w:rsidR="003F69B1" w:rsidRDefault="00D7055E">
      <w:r>
        <w:rPr>
          <w:rFonts w:ascii="Times New Roman" w:hAnsi="Times New Roman"/>
          <w:sz w:val="24"/>
        </w:rPr>
        <w:t>V. Robust Stability Reference</w:t>
      </w:r>
    </w:p>
    <w:p w14:paraId="280E6FE8" w14:textId="77777777" w:rsidR="003F69B1" w:rsidRDefault="00D7055E">
      <w:r>
        <w:rPr>
          <w:rFonts w:ascii="Times New Roman" w:hAnsi="Times New Roman"/>
          <w:sz w:val="24"/>
        </w:rPr>
        <w:t>Parametric boundary:</w:t>
      </w:r>
    </w:p>
    <w:p w14:paraId="4CE7E355" w14:textId="77777777" w:rsidR="003F69B1" w:rsidRDefault="00D7055E">
      <w:r>
        <w:rPr>
          <w:rFonts w:ascii="Times New Roman" w:hAnsi="Times New Roman"/>
          <w:sz w:val="24"/>
        </w:rPr>
        <w:t>δ_crit = 6</w:t>
      </w:r>
    </w:p>
    <w:p w14:paraId="77091BBA" w14:textId="77777777" w:rsidR="003F69B1" w:rsidRDefault="00D7055E">
      <w:r>
        <w:rPr>
          <w:rFonts w:ascii="Times New Roman" w:hAnsi="Times New Roman"/>
          <w:sz w:val="24"/>
        </w:rPr>
        <w:t>Forcing perturbation does not alter eigenvalues.</w:t>
      </w:r>
    </w:p>
    <w:p w14:paraId="3379A555" w14:textId="77777777" w:rsidR="003F69B1" w:rsidRDefault="00D7055E">
      <w:r>
        <w:rPr>
          <w:rFonts w:ascii="Times New Roman" w:hAnsi="Times New Roman"/>
          <w:sz w:val="24"/>
        </w:rPr>
        <w:t>VI. Falsifiability Conditions</w:t>
      </w:r>
    </w:p>
    <w:p w14:paraId="5CC883F8" w14:textId="77777777" w:rsidR="003F69B1" w:rsidRDefault="00D7055E">
      <w:r>
        <w:rPr>
          <w:rFonts w:ascii="Times New Roman" w:hAnsi="Times New Roman"/>
          <w:sz w:val="24"/>
        </w:rPr>
        <w:t>The construction is invalidated if:</w:t>
      </w:r>
    </w:p>
    <w:p w14:paraId="137BB5FC" w14:textId="77777777" w:rsidR="003F69B1" w:rsidRDefault="00D7055E">
      <w:r>
        <w:rPr>
          <w:rFonts w:ascii="Times New Roman" w:hAnsi="Times New Roman"/>
          <w:sz w:val="24"/>
        </w:rPr>
        <w:t>λ_min(δ) does not cross zero at δ = 6.</w:t>
      </w:r>
    </w:p>
    <w:p w14:paraId="0C0145D0" w14:textId="77777777" w:rsidR="003F69B1" w:rsidRDefault="00D7055E">
      <w:r>
        <w:rPr>
          <w:rFonts w:ascii="Times New Roman" w:hAnsi="Times New Roman"/>
          <w:sz w:val="24"/>
        </w:rPr>
        <w:t>P(δ) does not diverge as δ → 6⁻.</w:t>
      </w:r>
    </w:p>
    <w:p w14:paraId="27DFF80F" w14:textId="77777777" w:rsidR="003F69B1" w:rsidRDefault="00D7055E">
      <w:r>
        <w:rPr>
          <w:rFonts w:ascii="Times New Roman" w:hAnsi="Times New Roman"/>
          <w:sz w:val="24"/>
        </w:rPr>
        <w:t>x_ss derived from inverse does not equal convolution limit.</w:t>
      </w:r>
    </w:p>
    <w:p w14:paraId="563C1377" w14:textId="77777777" w:rsidR="003F69B1" w:rsidRDefault="00D7055E">
      <w:r>
        <w:rPr>
          <w:rFonts w:ascii="Times New Roman" w:hAnsi="Times New Roman"/>
          <w:sz w:val="24"/>
        </w:rPr>
        <w:t>V_ss does not scale quadratically with δ.</w:t>
      </w:r>
    </w:p>
    <w:p w14:paraId="59C3A906" w14:textId="77777777" w:rsidR="003F69B1" w:rsidRDefault="00D7055E">
      <w:r>
        <w:rPr>
          <w:rFonts w:ascii="Times New Roman" w:hAnsi="Times New Roman"/>
          <w:sz w:val="24"/>
        </w:rPr>
        <w:t>Closed-loop eigenvalues under forcing change from nominal values.</w:t>
      </w:r>
    </w:p>
    <w:p w14:paraId="4238417E" w14:textId="77777777" w:rsidR="003F69B1" w:rsidRDefault="00D7055E">
      <w:r>
        <w:rPr>
          <w:rFonts w:ascii="Times New Roman" w:hAnsi="Times New Roman"/>
          <w:sz w:val="24"/>
        </w:rPr>
        <w:t>VII. Appendix (Optional)</w:t>
      </w:r>
    </w:p>
    <w:p w14:paraId="03355159" w14:textId="77777777" w:rsidR="003F69B1" w:rsidRDefault="00D7055E">
      <w:r>
        <w:rPr>
          <w:rFonts w:ascii="Times New Roman" w:hAnsi="Times New Roman"/>
          <w:sz w:val="24"/>
        </w:rPr>
        <w:t>Symbolic mapping not required for operational validity.</w:t>
      </w:r>
    </w:p>
    <w:p w14:paraId="2F7E7D41" w14:textId="77777777" w:rsidR="003F69B1" w:rsidRDefault="00D7055E">
      <w:r>
        <w:rPr>
          <w:rFonts w:ascii="Times New Roman" w:hAnsi="Times New Roman"/>
          <w:sz w:val="24"/>
        </w:rPr>
        <w:t>This version contains no interpretive, philosophical, or positioning language.</w:t>
      </w:r>
      <w:r>
        <w:rPr>
          <w:rFonts w:ascii="Times New Roman" w:hAnsi="Times New Roman"/>
          <w:sz w:val="24"/>
        </w:rPr>
        <w:br/>
        <w:t>It reads strictly as a control-theoretic derivation and construction.</w:t>
      </w:r>
    </w:p>
    <w:sectPr w:rsidR="003F69B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92789235">
    <w:abstractNumId w:val="8"/>
  </w:num>
  <w:num w:numId="2" w16cid:durableId="1658921685">
    <w:abstractNumId w:val="6"/>
  </w:num>
  <w:num w:numId="3" w16cid:durableId="917902078">
    <w:abstractNumId w:val="5"/>
  </w:num>
  <w:num w:numId="4" w16cid:durableId="1230652820">
    <w:abstractNumId w:val="4"/>
  </w:num>
  <w:num w:numId="5" w16cid:durableId="174923033">
    <w:abstractNumId w:val="7"/>
  </w:num>
  <w:num w:numId="6" w16cid:durableId="1629554057">
    <w:abstractNumId w:val="3"/>
  </w:num>
  <w:num w:numId="7" w16cid:durableId="155998019">
    <w:abstractNumId w:val="2"/>
  </w:num>
  <w:num w:numId="8" w16cid:durableId="1316253347">
    <w:abstractNumId w:val="1"/>
  </w:num>
  <w:num w:numId="9" w16cid:durableId="1656110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53"/>
  <w:proofState w:spelling="clean" w:grammar="clean"/>
  <w:revisionView w:inkAnnotations="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F69B1"/>
    <w:rsid w:val="00960D4C"/>
    <w:rsid w:val="00AA1D8D"/>
    <w:rsid w:val="00B47730"/>
    <w:rsid w:val="00CB0664"/>
    <w:rsid w:val="00D7055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39ECDC"/>
  <w14:defaultImageDpi w14:val="300"/>
  <w15:docId w15:val="{C9375452-4014-DD4B-9C90-D034CE2BC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chris copeland</cp:lastModifiedBy>
  <cp:revision>2</cp:revision>
  <dcterms:created xsi:type="dcterms:W3CDTF">2026-02-11T22:03:00Z</dcterms:created>
  <dcterms:modified xsi:type="dcterms:W3CDTF">2026-02-11T22:03:00Z</dcterms:modified>
  <cp:category/>
</cp:coreProperties>
</file>