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Mathematical Appendix – TDRE</w:t>
      </w:r>
    </w:p>
    <w:p>
      <w:r>
        <w:t>MATHEMATICAL APPENDIX – TDRE</w:t>
      </w:r>
    </w:p>
    <w:p/>
    <w:p>
      <w:r>
        <w:t>1. Mathematical foundation of the quantum helix</w:t>
      </w:r>
    </w:p>
    <w:p>
      <w:r>
        <w:t>Fundamental TDRE equation:</w:t>
      </w:r>
    </w:p>
    <w:p>
      <w:r>
        <w:t xml:space="preserve">    mc = k·ω</w:t>
      </w:r>
    </w:p>
    <w:p>
      <w:r>
        <w:t>where k = ħ/c.</w:t>
      </w:r>
    </w:p>
    <w:p/>
    <w:p>
      <w:r>
        <w:t>2. Einstein–Planck–TDRE relation</w:t>
      </w:r>
    </w:p>
    <w:p>
      <w:r>
        <w:t xml:space="preserve">    E = mc² = ħ·ω</w:t>
      </w:r>
    </w:p>
    <w:p>
      <w:r>
        <w:t>Geometric interpretation and equivalence.</w:t>
      </w:r>
    </w:p>
    <w:p/>
    <w:p>
      <w:r>
        <w:t>3. Compton frequencies of particles</w:t>
      </w:r>
    </w:p>
    <w:p>
      <w:r>
        <w:t xml:space="preserve">    ω = (mc²)/ħ</w:t>
      </w:r>
    </w:p>
    <w:p>
      <w:r>
        <w:t>Known values:</w:t>
      </w:r>
    </w:p>
    <w:p>
      <w:r>
        <w:t>electron, muon, tau, proton, neutrino (approx.).</w:t>
      </w:r>
    </w:p>
    <w:p/>
    <w:p>
      <w:r>
        <w:t>4. Compton wavelength</w:t>
      </w:r>
    </w:p>
    <w:p>
      <w:r>
        <w:t xml:space="preserve">    λ_C = ħ/(mc)</w:t>
      </w:r>
    </w:p>
    <w:p/>
    <w:p>
      <w:r>
        <w:t>5. Helical motion and total velocity</w:t>
      </w:r>
    </w:p>
    <w:p>
      <w:r>
        <w:t xml:space="preserve">    v_tot² = v_L² + (rω)²</w:t>
      </w:r>
    </w:p>
    <w:p>
      <w:r>
        <w:t>Constraint:</w:t>
      </w:r>
    </w:p>
    <w:p>
      <w:r>
        <w:t xml:space="preserve">    v_tot = c</w:t>
      </w:r>
    </w:p>
    <w:p/>
    <w:p>
      <w:r>
        <w:t>6. Derivation of the helical radius</w:t>
      </w:r>
    </w:p>
    <w:p>
      <w:r>
        <w:t xml:space="preserve">    r = (c/ω)·sqrt(1–α²)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